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09A8" w:rsidRDefault="008409A8" w:rsidP="00E77F0D">
      <w:pPr>
        <w:pBdr>
          <w:top w:val="single" w:sz="4" w:space="1" w:color="auto"/>
          <w:left w:val="single" w:sz="4" w:space="6" w:color="auto"/>
          <w:bottom w:val="single" w:sz="4" w:space="1" w:color="auto"/>
          <w:right w:val="single" w:sz="4" w:space="19" w:color="auto"/>
        </w:pBdr>
        <w:jc w:val="center"/>
        <w:rPr>
          <w:rFonts w:ascii="Arial" w:hAnsi="Arial"/>
          <w:b/>
          <w:i/>
          <w:sz w:val="32"/>
        </w:rPr>
      </w:pPr>
      <w:r>
        <w:rPr>
          <w:rFonts w:ascii="Arial" w:hAnsi="Arial"/>
          <w:b/>
          <w:i/>
          <w:sz w:val="32"/>
        </w:rPr>
        <w:t>Scottish Local Government Elections – (Name) Council</w:t>
      </w:r>
    </w:p>
    <w:p w:rsidR="000D30C4" w:rsidRPr="001C2DDE" w:rsidRDefault="00546F76" w:rsidP="00E77F0D">
      <w:pPr>
        <w:pBdr>
          <w:top w:val="single" w:sz="4" w:space="1" w:color="auto"/>
          <w:left w:val="single" w:sz="4" w:space="6" w:color="auto"/>
          <w:bottom w:val="single" w:sz="4" w:space="1" w:color="auto"/>
          <w:right w:val="single" w:sz="4" w:space="19" w:color="auto"/>
        </w:pBdr>
        <w:jc w:val="center"/>
        <w:rPr>
          <w:rFonts w:ascii="Arial" w:hAnsi="Arial"/>
          <w:b/>
          <w:i/>
          <w:sz w:val="32"/>
        </w:rPr>
      </w:pPr>
      <w:r>
        <w:rPr>
          <w:rFonts w:ascii="Arial" w:hAnsi="Arial"/>
          <w:b/>
          <w:i/>
          <w:sz w:val="32"/>
        </w:rPr>
        <w:t>Election</w:t>
      </w:r>
      <w:r w:rsidR="008064E8">
        <w:rPr>
          <w:rFonts w:ascii="Arial" w:hAnsi="Arial"/>
          <w:b/>
          <w:i/>
          <w:sz w:val="32"/>
        </w:rPr>
        <w:t>/Referendum</w:t>
      </w:r>
      <w:r>
        <w:rPr>
          <w:rFonts w:ascii="Arial" w:hAnsi="Arial"/>
          <w:b/>
          <w:i/>
          <w:sz w:val="32"/>
        </w:rPr>
        <w:t xml:space="preserve"> Staff Duties</w:t>
      </w:r>
    </w:p>
    <w:p w:rsidR="00C33B6E" w:rsidRDefault="004E5381" w:rsidP="00C33B6E">
      <w:pPr>
        <w:pBdr>
          <w:top w:val="single" w:sz="4" w:space="1" w:color="auto"/>
          <w:left w:val="single" w:sz="4" w:space="6" w:color="auto"/>
          <w:bottom w:val="single" w:sz="4" w:space="1" w:color="auto"/>
          <w:right w:val="single" w:sz="4" w:space="19" w:color="auto"/>
        </w:pBdr>
        <w:jc w:val="center"/>
        <w:rPr>
          <w:rFonts w:ascii="Arial" w:hAnsi="Arial"/>
          <w:b/>
          <w:i/>
          <w:sz w:val="32"/>
        </w:rPr>
      </w:pPr>
      <w:r>
        <w:rPr>
          <w:rFonts w:ascii="Arial" w:hAnsi="Arial"/>
          <w:b/>
          <w:i/>
          <w:sz w:val="32"/>
        </w:rPr>
        <w:t>Application</w:t>
      </w:r>
      <w:r w:rsidR="000D30C4" w:rsidRPr="001C2DDE">
        <w:rPr>
          <w:rFonts w:ascii="Arial" w:hAnsi="Arial"/>
          <w:b/>
          <w:i/>
          <w:sz w:val="32"/>
        </w:rPr>
        <w:t xml:space="preserve"> Form</w:t>
      </w:r>
      <w:r w:rsidR="00547EB7">
        <w:rPr>
          <w:rFonts w:ascii="Arial" w:hAnsi="Arial"/>
          <w:b/>
          <w:i/>
          <w:sz w:val="32"/>
        </w:rPr>
        <w:t xml:space="preserve"> Notes</w:t>
      </w:r>
    </w:p>
    <w:p w:rsidR="00C33B6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426"/>
        <w:rPr>
          <w:rFonts w:ascii="Arial" w:hAnsi="Arial" w:cs="Arial"/>
          <w:b/>
          <w:sz w:val="18"/>
          <w:szCs w:val="18"/>
        </w:rPr>
      </w:pPr>
    </w:p>
    <w:p w:rsidR="00C33B6E" w:rsidRPr="0004270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b/>
          <w:sz w:val="20"/>
          <w:szCs w:val="18"/>
        </w:rPr>
      </w:pPr>
      <w:r w:rsidRPr="0004270E">
        <w:rPr>
          <w:rFonts w:ascii="Arial" w:hAnsi="Arial" w:cs="Arial"/>
          <w:b/>
          <w:sz w:val="20"/>
          <w:szCs w:val="18"/>
        </w:rPr>
        <w:t xml:space="preserve">Basic Overview of Duties </w:t>
      </w:r>
      <w:r w:rsidR="00D620C5">
        <w:rPr>
          <w:rFonts w:ascii="Arial" w:hAnsi="Arial" w:cs="Arial"/>
          <w:b/>
          <w:sz w:val="20"/>
          <w:szCs w:val="18"/>
        </w:rPr>
        <w:t>– Polling and Counting Staff</w:t>
      </w:r>
    </w:p>
    <w:p w:rsidR="00C33B6E" w:rsidRPr="00EF1404"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16"/>
          <w:szCs w:val="16"/>
        </w:rPr>
      </w:pPr>
    </w:p>
    <w:p w:rsidR="00C33B6E" w:rsidRPr="0004270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b/>
          <w:sz w:val="20"/>
          <w:szCs w:val="18"/>
        </w:rPr>
      </w:pPr>
      <w:r w:rsidRPr="0004270E">
        <w:rPr>
          <w:rFonts w:ascii="Arial" w:hAnsi="Arial" w:cs="Arial"/>
          <w:b/>
          <w:sz w:val="20"/>
          <w:szCs w:val="18"/>
        </w:rPr>
        <w:t>Poll Staff</w:t>
      </w:r>
    </w:p>
    <w:p w:rsidR="00C33B6E" w:rsidRPr="0004270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b/>
          <w:sz w:val="20"/>
          <w:szCs w:val="18"/>
          <w:u w:val="none"/>
        </w:rPr>
      </w:pPr>
      <w:r w:rsidRPr="0004270E">
        <w:rPr>
          <w:rFonts w:ascii="Arial" w:hAnsi="Arial" w:cs="Arial"/>
          <w:sz w:val="20"/>
          <w:szCs w:val="18"/>
          <w:u w:val="none"/>
        </w:rPr>
        <w:t xml:space="preserve">On </w:t>
      </w:r>
      <w:r w:rsidR="008064E8">
        <w:rPr>
          <w:rFonts w:ascii="Arial" w:hAnsi="Arial" w:cs="Arial"/>
          <w:sz w:val="20"/>
          <w:szCs w:val="18"/>
          <w:u w:val="none"/>
        </w:rPr>
        <w:t>Election/Referendum</w:t>
      </w:r>
      <w:r w:rsidRPr="0004270E">
        <w:rPr>
          <w:rFonts w:ascii="Arial" w:hAnsi="Arial" w:cs="Arial"/>
          <w:sz w:val="20"/>
          <w:szCs w:val="18"/>
          <w:u w:val="none"/>
        </w:rPr>
        <w:t xml:space="preserve"> Day Staff require to arrive at the Polling Station </w:t>
      </w:r>
      <w:r w:rsidR="00802B12">
        <w:rPr>
          <w:rFonts w:ascii="Arial" w:hAnsi="Arial" w:cs="Arial"/>
          <w:b/>
          <w:sz w:val="20"/>
          <w:szCs w:val="18"/>
          <w:u w:val="none"/>
        </w:rPr>
        <w:t xml:space="preserve">at </w:t>
      </w:r>
      <w:r w:rsidRPr="0004270E">
        <w:rPr>
          <w:rFonts w:ascii="Arial" w:hAnsi="Arial" w:cs="Arial"/>
          <w:b/>
          <w:sz w:val="20"/>
          <w:szCs w:val="18"/>
          <w:u w:val="none"/>
        </w:rPr>
        <w:t>6.30am</w:t>
      </w:r>
      <w:r w:rsidRPr="0004270E">
        <w:rPr>
          <w:rFonts w:ascii="Arial" w:hAnsi="Arial" w:cs="Arial"/>
          <w:sz w:val="20"/>
          <w:szCs w:val="18"/>
          <w:u w:val="none"/>
        </w:rPr>
        <w:t xml:space="preserve"> to set up the equipment. </w:t>
      </w:r>
      <w:proofErr w:type="gramStart"/>
      <w:r w:rsidRPr="0004270E">
        <w:rPr>
          <w:rFonts w:ascii="Arial" w:hAnsi="Arial" w:cs="Arial"/>
          <w:sz w:val="20"/>
          <w:szCs w:val="18"/>
          <w:u w:val="none"/>
        </w:rPr>
        <w:t>Staff are</w:t>
      </w:r>
      <w:proofErr w:type="gramEnd"/>
      <w:r w:rsidRPr="0004270E">
        <w:rPr>
          <w:rFonts w:ascii="Arial" w:hAnsi="Arial" w:cs="Arial"/>
          <w:sz w:val="20"/>
          <w:szCs w:val="18"/>
          <w:u w:val="none"/>
        </w:rPr>
        <w:t xml:space="preserve"> not permitted to leave the premises during Polling Hours, closing at 10pm.</w:t>
      </w:r>
      <w:r w:rsidR="00E92E80" w:rsidRPr="0004270E">
        <w:rPr>
          <w:rFonts w:ascii="Arial" w:hAnsi="Arial" w:cs="Arial"/>
          <w:sz w:val="20"/>
          <w:szCs w:val="18"/>
          <w:u w:val="none"/>
        </w:rPr>
        <w:t xml:space="preserve"> Training and guidance will be provided for new staff</w:t>
      </w:r>
      <w:r w:rsidR="00F14441" w:rsidRPr="0004270E">
        <w:rPr>
          <w:rFonts w:ascii="Arial" w:hAnsi="Arial" w:cs="Arial"/>
          <w:sz w:val="20"/>
          <w:szCs w:val="18"/>
          <w:u w:val="none"/>
        </w:rPr>
        <w:t xml:space="preserve"> as appropriate</w:t>
      </w:r>
      <w:r w:rsidR="0004270E" w:rsidRPr="0004270E">
        <w:rPr>
          <w:rFonts w:ascii="Arial" w:hAnsi="Arial" w:cs="Arial"/>
          <w:sz w:val="20"/>
          <w:szCs w:val="18"/>
          <w:u w:val="none"/>
        </w:rPr>
        <w:t xml:space="preserve"> that </w:t>
      </w:r>
      <w:r w:rsidR="008064E8">
        <w:rPr>
          <w:rFonts w:ascii="Arial" w:hAnsi="Arial" w:cs="Arial"/>
          <w:sz w:val="20"/>
          <w:szCs w:val="18"/>
          <w:u w:val="none"/>
        </w:rPr>
        <w:t>Election/Referendum</w:t>
      </w:r>
      <w:r w:rsidR="00F14441" w:rsidRPr="0004270E">
        <w:rPr>
          <w:rFonts w:ascii="Arial" w:hAnsi="Arial" w:cs="Arial"/>
          <w:sz w:val="20"/>
          <w:szCs w:val="18"/>
          <w:u w:val="none"/>
        </w:rPr>
        <w:t>.</w:t>
      </w:r>
    </w:p>
    <w:p w:rsidR="00C33B6E" w:rsidRPr="00EF1404"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16"/>
          <w:szCs w:val="16"/>
        </w:rPr>
      </w:pPr>
    </w:p>
    <w:p w:rsidR="00C33B6E" w:rsidRPr="0004270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b/>
          <w:sz w:val="20"/>
          <w:szCs w:val="18"/>
        </w:rPr>
      </w:pPr>
      <w:r w:rsidRPr="0004270E">
        <w:rPr>
          <w:rFonts w:ascii="Arial" w:hAnsi="Arial" w:cs="Arial"/>
          <w:b/>
          <w:sz w:val="20"/>
          <w:szCs w:val="18"/>
        </w:rPr>
        <w:t>Presiding Officers</w:t>
      </w:r>
      <w:r w:rsidR="00F14441" w:rsidRPr="0004270E">
        <w:rPr>
          <w:rFonts w:ascii="Arial" w:hAnsi="Arial" w:cs="Arial"/>
          <w:b/>
          <w:sz w:val="20"/>
          <w:szCs w:val="18"/>
        </w:rPr>
        <w:t xml:space="preserve"> (requires </w:t>
      </w:r>
      <w:r w:rsidR="005B6BFF">
        <w:rPr>
          <w:rFonts w:ascii="Arial" w:hAnsi="Arial" w:cs="Arial"/>
          <w:b/>
          <w:sz w:val="20"/>
          <w:szCs w:val="18"/>
        </w:rPr>
        <w:t>2</w:t>
      </w:r>
      <w:r w:rsidR="00F14441" w:rsidRPr="0004270E">
        <w:rPr>
          <w:rFonts w:ascii="Arial" w:hAnsi="Arial" w:cs="Arial"/>
          <w:b/>
          <w:sz w:val="20"/>
          <w:szCs w:val="18"/>
        </w:rPr>
        <w:t xml:space="preserve"> years experience as </w:t>
      </w:r>
      <w:smartTag w:uri="urn:schemas-microsoft-com:office:smarttags" w:element="place">
        <w:r w:rsidR="00F14441" w:rsidRPr="0004270E">
          <w:rPr>
            <w:rFonts w:ascii="Arial" w:hAnsi="Arial" w:cs="Arial"/>
            <w:b/>
            <w:sz w:val="20"/>
            <w:szCs w:val="18"/>
          </w:rPr>
          <w:t>Po</w:t>
        </w:r>
      </w:smartTag>
      <w:r w:rsidR="00F14441" w:rsidRPr="0004270E">
        <w:rPr>
          <w:rFonts w:ascii="Arial" w:hAnsi="Arial" w:cs="Arial"/>
          <w:b/>
          <w:sz w:val="20"/>
          <w:szCs w:val="18"/>
        </w:rPr>
        <w:t>lling Clerk)</w:t>
      </w:r>
    </w:p>
    <w:p w:rsidR="0004270E" w:rsidRPr="00EF1404" w:rsidRDefault="0004270E" w:rsidP="00C33B6E">
      <w:pPr>
        <w:ind w:left="360"/>
        <w:rPr>
          <w:rFonts w:ascii="Arial" w:hAnsi="Arial" w:cs="Arial"/>
          <w:sz w:val="16"/>
          <w:szCs w:val="16"/>
        </w:rPr>
      </w:pPr>
    </w:p>
    <w:p w:rsidR="0004270E" w:rsidRPr="0004270E" w:rsidRDefault="00C33B6E" w:rsidP="00C33B6E">
      <w:pPr>
        <w:ind w:left="360"/>
        <w:rPr>
          <w:rFonts w:ascii="Arial" w:hAnsi="Arial" w:cs="Arial"/>
          <w:sz w:val="20"/>
          <w:szCs w:val="18"/>
        </w:rPr>
      </w:pPr>
      <w:r w:rsidRPr="0004270E">
        <w:rPr>
          <w:rFonts w:ascii="Arial" w:hAnsi="Arial" w:cs="Arial"/>
          <w:sz w:val="20"/>
          <w:szCs w:val="18"/>
        </w:rPr>
        <w:t xml:space="preserve">A Presiding Officer has the responsibility for the conduct of the poll in the polling place. </w:t>
      </w:r>
    </w:p>
    <w:p w:rsidR="0004270E" w:rsidRPr="00EF1404" w:rsidRDefault="0004270E" w:rsidP="00C33B6E">
      <w:pPr>
        <w:ind w:left="360"/>
        <w:rPr>
          <w:rFonts w:ascii="Arial" w:hAnsi="Arial" w:cs="Arial"/>
          <w:sz w:val="16"/>
          <w:szCs w:val="16"/>
        </w:rPr>
      </w:pPr>
    </w:p>
    <w:p w:rsidR="00C33B6E" w:rsidRPr="0004270E" w:rsidRDefault="00C33B6E" w:rsidP="00C33B6E">
      <w:pPr>
        <w:ind w:left="360"/>
        <w:rPr>
          <w:rFonts w:ascii="Arial" w:hAnsi="Arial" w:cs="Arial"/>
          <w:sz w:val="20"/>
          <w:szCs w:val="18"/>
        </w:rPr>
      </w:pPr>
      <w:r w:rsidRPr="0004270E">
        <w:rPr>
          <w:rFonts w:ascii="Arial" w:hAnsi="Arial" w:cs="Arial"/>
          <w:sz w:val="20"/>
          <w:szCs w:val="18"/>
        </w:rPr>
        <w:t xml:space="preserve">The principal duties include: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acting impartially at all times;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maintaining the secrecy of the ballot;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accounting and being responsible for all the ballot papers,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paperwork and ballot boxes;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providing assistance to voters where appropriate;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maintaining order in the polling station;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ensuring the proper procedure for voting is followed;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dealing with special procedures for voting;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instructing and supervising the work of Poll Clerks;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 xml:space="preserve">organising and being responsible for the layout of the polling station on polling day, or maintaining the layout where the venue was prepared in advance, and liaison with the caretaker(s) of the building;  </w:t>
      </w:r>
    </w:p>
    <w:p w:rsidR="00C33B6E" w:rsidRPr="0004270E" w:rsidRDefault="00C33B6E" w:rsidP="00853E3B">
      <w:pPr>
        <w:numPr>
          <w:ilvl w:val="0"/>
          <w:numId w:val="15"/>
        </w:numPr>
        <w:rPr>
          <w:rFonts w:ascii="Arial" w:hAnsi="Arial" w:cs="Arial"/>
          <w:sz w:val="20"/>
          <w:szCs w:val="18"/>
        </w:rPr>
      </w:pPr>
      <w:r w:rsidRPr="0004270E">
        <w:rPr>
          <w:rFonts w:ascii="Arial" w:hAnsi="Arial" w:cs="Arial"/>
          <w:sz w:val="20"/>
          <w:szCs w:val="18"/>
        </w:rPr>
        <w:t>issuing of ballot papers to voters;</w:t>
      </w:r>
    </w:p>
    <w:p w:rsidR="00C33B6E" w:rsidRPr="00EF1404" w:rsidRDefault="00C33B6E" w:rsidP="00C33B6E">
      <w:pPr>
        <w:rPr>
          <w:rFonts w:ascii="Arial" w:hAnsi="Arial" w:cs="Arial"/>
          <w:sz w:val="16"/>
          <w:szCs w:val="16"/>
        </w:rPr>
      </w:pPr>
    </w:p>
    <w:p w:rsidR="00C33B6E" w:rsidRPr="0004270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b/>
          <w:sz w:val="20"/>
          <w:szCs w:val="18"/>
        </w:rPr>
      </w:pPr>
      <w:r w:rsidRPr="0004270E">
        <w:rPr>
          <w:rFonts w:ascii="Arial" w:hAnsi="Arial" w:cs="Arial"/>
          <w:b/>
          <w:sz w:val="20"/>
          <w:szCs w:val="18"/>
        </w:rPr>
        <w:t>Polling Clerks</w:t>
      </w:r>
    </w:p>
    <w:p w:rsidR="0004270E" w:rsidRPr="00EF1404" w:rsidRDefault="0004270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sz w:val="16"/>
          <w:szCs w:val="16"/>
          <w:u w:val="none"/>
        </w:rPr>
      </w:pPr>
    </w:p>
    <w:p w:rsidR="00E92E80" w:rsidRPr="0004270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sz w:val="20"/>
          <w:szCs w:val="18"/>
          <w:u w:val="none"/>
        </w:rPr>
      </w:pPr>
      <w:r w:rsidRPr="0004270E">
        <w:rPr>
          <w:rFonts w:ascii="Arial" w:hAnsi="Arial" w:cs="Arial"/>
          <w:sz w:val="20"/>
          <w:szCs w:val="18"/>
          <w:u w:val="none"/>
        </w:rPr>
        <w:t xml:space="preserve">Poll Clerks do not have all of the responsibilities of the Presiding Officer but they must know the procedures for voting and how to deal with problems, because they may need to assume the responsibilities of the Presiding Officer at some point during polling day. </w:t>
      </w:r>
    </w:p>
    <w:p w:rsidR="0004270E" w:rsidRPr="00EF1404" w:rsidRDefault="0004270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sz w:val="16"/>
          <w:szCs w:val="16"/>
          <w:u w:val="none"/>
        </w:rPr>
      </w:pPr>
    </w:p>
    <w:p w:rsidR="00C33B6E" w:rsidRPr="0004270E" w:rsidRDefault="00C33B6E"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sz w:val="20"/>
          <w:szCs w:val="18"/>
          <w:u w:val="none"/>
        </w:rPr>
      </w:pPr>
      <w:r w:rsidRPr="0004270E">
        <w:rPr>
          <w:rFonts w:ascii="Arial" w:hAnsi="Arial" w:cs="Arial"/>
          <w:sz w:val="20"/>
          <w:szCs w:val="18"/>
          <w:u w:val="none"/>
        </w:rPr>
        <w:t>The Poll Clerk’s principal duties include: </w:t>
      </w:r>
    </w:p>
    <w:p w:rsidR="00C33B6E" w:rsidRPr="0004270E" w:rsidRDefault="00C33B6E" w:rsidP="00853E3B">
      <w:pPr>
        <w:numPr>
          <w:ilvl w:val="0"/>
          <w:numId w:val="16"/>
        </w:numPr>
        <w:rPr>
          <w:rFonts w:ascii="Arial" w:hAnsi="Arial" w:cs="Arial"/>
          <w:sz w:val="20"/>
          <w:szCs w:val="18"/>
        </w:rPr>
      </w:pPr>
      <w:r w:rsidRPr="0004270E">
        <w:rPr>
          <w:rFonts w:ascii="Arial" w:hAnsi="Arial" w:cs="Arial"/>
          <w:sz w:val="20"/>
          <w:szCs w:val="18"/>
        </w:rPr>
        <w:t xml:space="preserve">acting impartially at all times; </w:t>
      </w:r>
    </w:p>
    <w:p w:rsidR="00C33B6E" w:rsidRPr="0004270E" w:rsidRDefault="00C33B6E" w:rsidP="00853E3B">
      <w:pPr>
        <w:numPr>
          <w:ilvl w:val="0"/>
          <w:numId w:val="16"/>
        </w:numPr>
        <w:rPr>
          <w:rFonts w:ascii="Arial" w:hAnsi="Arial" w:cs="Arial"/>
          <w:sz w:val="20"/>
          <w:szCs w:val="18"/>
        </w:rPr>
      </w:pPr>
      <w:r w:rsidRPr="0004270E">
        <w:rPr>
          <w:rFonts w:ascii="Arial" w:hAnsi="Arial" w:cs="Arial"/>
          <w:sz w:val="20"/>
          <w:szCs w:val="18"/>
        </w:rPr>
        <w:t xml:space="preserve">maintaining the secrecy of the ballot;  </w:t>
      </w:r>
    </w:p>
    <w:p w:rsidR="00C33B6E" w:rsidRPr="0004270E" w:rsidRDefault="00C33B6E" w:rsidP="00853E3B">
      <w:pPr>
        <w:numPr>
          <w:ilvl w:val="0"/>
          <w:numId w:val="16"/>
        </w:numPr>
        <w:rPr>
          <w:rFonts w:ascii="Arial" w:hAnsi="Arial" w:cs="Arial"/>
          <w:sz w:val="20"/>
          <w:szCs w:val="18"/>
        </w:rPr>
      </w:pPr>
      <w:r w:rsidRPr="0004270E">
        <w:rPr>
          <w:rFonts w:ascii="Arial" w:hAnsi="Arial" w:cs="Arial"/>
          <w:sz w:val="20"/>
          <w:szCs w:val="18"/>
        </w:rPr>
        <w:t xml:space="preserve">assisting with the layout of the polling station and preparing for the opening of the poll;  </w:t>
      </w:r>
    </w:p>
    <w:p w:rsidR="00C33B6E" w:rsidRPr="0004270E" w:rsidRDefault="00C33B6E" w:rsidP="00853E3B">
      <w:pPr>
        <w:numPr>
          <w:ilvl w:val="0"/>
          <w:numId w:val="16"/>
        </w:numPr>
        <w:rPr>
          <w:rFonts w:ascii="Arial" w:hAnsi="Arial" w:cs="Arial"/>
          <w:sz w:val="20"/>
          <w:szCs w:val="18"/>
        </w:rPr>
      </w:pPr>
      <w:r w:rsidRPr="0004270E">
        <w:rPr>
          <w:rFonts w:ascii="Arial" w:hAnsi="Arial" w:cs="Arial"/>
          <w:sz w:val="20"/>
          <w:szCs w:val="18"/>
        </w:rPr>
        <w:t xml:space="preserve">checking if electors are eligible to vote in their polling station;  </w:t>
      </w:r>
    </w:p>
    <w:p w:rsidR="00C33B6E" w:rsidRPr="0004270E" w:rsidRDefault="00C33B6E" w:rsidP="00853E3B">
      <w:pPr>
        <w:numPr>
          <w:ilvl w:val="0"/>
          <w:numId w:val="16"/>
        </w:numPr>
        <w:rPr>
          <w:rFonts w:ascii="Arial" w:hAnsi="Arial" w:cs="Arial"/>
          <w:sz w:val="20"/>
          <w:szCs w:val="18"/>
        </w:rPr>
      </w:pPr>
      <w:r w:rsidRPr="0004270E">
        <w:rPr>
          <w:rFonts w:ascii="Arial" w:hAnsi="Arial" w:cs="Arial"/>
          <w:sz w:val="20"/>
          <w:szCs w:val="18"/>
        </w:rPr>
        <w:t xml:space="preserve">checking and marking the elector’s number in the register of electors;  </w:t>
      </w:r>
    </w:p>
    <w:p w:rsidR="00C33B6E" w:rsidRPr="0004270E" w:rsidRDefault="00C33B6E" w:rsidP="00853E3B">
      <w:pPr>
        <w:numPr>
          <w:ilvl w:val="0"/>
          <w:numId w:val="16"/>
        </w:numPr>
        <w:rPr>
          <w:rFonts w:ascii="Arial" w:hAnsi="Arial" w:cs="Arial"/>
          <w:sz w:val="20"/>
          <w:szCs w:val="18"/>
        </w:rPr>
      </w:pPr>
      <w:r w:rsidRPr="0004270E">
        <w:rPr>
          <w:rFonts w:ascii="Arial" w:hAnsi="Arial" w:cs="Arial"/>
          <w:sz w:val="20"/>
          <w:szCs w:val="18"/>
        </w:rPr>
        <w:t>answering voters’ questions, where appropriate, in a friendly and business-like way;</w:t>
      </w:r>
    </w:p>
    <w:p w:rsidR="0004270E" w:rsidRPr="00EF1404" w:rsidRDefault="0004270E" w:rsidP="0004270E">
      <w:pPr>
        <w:rPr>
          <w:rFonts w:ascii="Arial" w:hAnsi="Arial" w:cs="Arial"/>
          <w:sz w:val="16"/>
          <w:szCs w:val="16"/>
        </w:rPr>
      </w:pPr>
    </w:p>
    <w:p w:rsidR="0004270E" w:rsidRPr="0004270E" w:rsidRDefault="0004270E" w:rsidP="0004270E">
      <w:pPr>
        <w:rPr>
          <w:rFonts w:ascii="Arial" w:hAnsi="Arial" w:cs="Arial"/>
          <w:sz w:val="20"/>
          <w:szCs w:val="18"/>
        </w:rPr>
      </w:pPr>
      <w:r w:rsidRPr="0004270E">
        <w:rPr>
          <w:rFonts w:ascii="Arial" w:hAnsi="Arial" w:cs="Arial"/>
          <w:sz w:val="20"/>
          <w:szCs w:val="18"/>
        </w:rPr>
        <w:t xml:space="preserve">PLEASE NOTE THAT TRAINING WILL BE PROVIDED AND NEW STAFF WILL BE </w:t>
      </w:r>
      <w:smartTag w:uri="urn:schemas-microsoft-com:office:smarttags" w:element="State">
        <w:smartTag w:uri="urn:schemas-microsoft-com:office:smarttags" w:element="place">
          <w:r w:rsidRPr="0004270E">
            <w:rPr>
              <w:rFonts w:ascii="Arial" w:hAnsi="Arial" w:cs="Arial"/>
              <w:sz w:val="20"/>
              <w:szCs w:val="18"/>
            </w:rPr>
            <w:t>AL</w:t>
          </w:r>
        </w:smartTag>
      </w:smartTag>
      <w:r w:rsidRPr="0004270E">
        <w:rPr>
          <w:rFonts w:ascii="Arial" w:hAnsi="Arial" w:cs="Arial"/>
          <w:sz w:val="20"/>
          <w:szCs w:val="18"/>
        </w:rPr>
        <w:t xml:space="preserve">LOCATED WITH EXPERIENCED STAFF AT THEIR FIRST </w:t>
      </w:r>
      <w:r w:rsidR="008064E8">
        <w:rPr>
          <w:rFonts w:ascii="Arial" w:hAnsi="Arial" w:cs="Arial"/>
          <w:sz w:val="20"/>
          <w:szCs w:val="18"/>
        </w:rPr>
        <w:t>ELECTION/REFERENDUM</w:t>
      </w:r>
      <w:r w:rsidRPr="0004270E">
        <w:rPr>
          <w:rFonts w:ascii="Arial" w:hAnsi="Arial" w:cs="Arial"/>
          <w:sz w:val="20"/>
          <w:szCs w:val="18"/>
        </w:rPr>
        <w:t>.</w:t>
      </w:r>
    </w:p>
    <w:p w:rsidR="00C33B6E" w:rsidRPr="00EF1404" w:rsidRDefault="00C33B6E" w:rsidP="00C33B6E">
      <w:pPr>
        <w:rPr>
          <w:rFonts w:ascii="Arial" w:hAnsi="Arial" w:cs="Arial"/>
          <w:sz w:val="16"/>
          <w:szCs w:val="16"/>
        </w:rPr>
      </w:pPr>
    </w:p>
    <w:p w:rsidR="00C33B6E" w:rsidRPr="0004270E" w:rsidRDefault="00C33B6E" w:rsidP="00D620C5">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sz w:val="20"/>
          <w:szCs w:val="18"/>
        </w:rPr>
      </w:pPr>
      <w:r w:rsidRPr="0004270E">
        <w:rPr>
          <w:rFonts w:ascii="Arial" w:hAnsi="Arial" w:cs="Arial"/>
          <w:b/>
          <w:sz w:val="20"/>
          <w:szCs w:val="18"/>
        </w:rPr>
        <w:t>Count Staff</w:t>
      </w:r>
    </w:p>
    <w:p w:rsidR="00C33B6E" w:rsidRPr="00EF1404" w:rsidRDefault="00C33B6E" w:rsidP="00C33B6E">
      <w:pPr>
        <w:rPr>
          <w:rFonts w:ascii="Arial" w:hAnsi="Arial" w:cs="Arial"/>
          <w:sz w:val="16"/>
          <w:szCs w:val="16"/>
        </w:rPr>
      </w:pPr>
    </w:p>
    <w:p w:rsidR="00C33B6E" w:rsidRPr="0004270E" w:rsidRDefault="00546F76" w:rsidP="00C33B6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rPr>
          <w:rFonts w:ascii="Arial" w:hAnsi="Arial" w:cs="Arial"/>
          <w:b/>
          <w:sz w:val="20"/>
          <w:szCs w:val="18"/>
        </w:rPr>
      </w:pPr>
      <w:r>
        <w:rPr>
          <w:rFonts w:ascii="Arial" w:hAnsi="Arial" w:cs="Arial"/>
          <w:b/>
          <w:sz w:val="20"/>
          <w:szCs w:val="18"/>
        </w:rPr>
        <w:t>Counting Clerks</w:t>
      </w:r>
      <w:r w:rsidR="00C33B6E" w:rsidRPr="0004270E">
        <w:rPr>
          <w:rFonts w:ascii="Arial" w:hAnsi="Arial" w:cs="Arial"/>
          <w:b/>
          <w:sz w:val="20"/>
          <w:szCs w:val="18"/>
        </w:rPr>
        <w:t>/Count Supervisors</w:t>
      </w:r>
    </w:p>
    <w:p w:rsidR="00C33B6E" w:rsidRDefault="00546F76" w:rsidP="0004270E">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ind w:left="360"/>
        <w:jc w:val="left"/>
        <w:rPr>
          <w:rFonts w:ascii="Arial" w:hAnsi="Arial" w:cs="Arial"/>
          <w:sz w:val="20"/>
          <w:szCs w:val="18"/>
          <w:u w:val="none"/>
        </w:rPr>
      </w:pPr>
      <w:r>
        <w:rPr>
          <w:rFonts w:ascii="Arial" w:hAnsi="Arial" w:cs="Arial"/>
          <w:sz w:val="20"/>
          <w:szCs w:val="18"/>
          <w:u w:val="none"/>
        </w:rPr>
        <w:t xml:space="preserve">As a Counting Clerk </w:t>
      </w:r>
      <w:r w:rsidR="00C33B6E" w:rsidRPr="0004270E">
        <w:rPr>
          <w:rFonts w:ascii="Arial" w:hAnsi="Arial" w:cs="Arial"/>
          <w:sz w:val="20"/>
          <w:szCs w:val="18"/>
          <w:u w:val="none"/>
        </w:rPr>
        <w:t>counting the votes you will have good number skills and ability to work under pressure. Supervisors oversee and participate in the counting of votes in an assigned team, completion of paperwork associated with the recording and counting of votes.</w:t>
      </w:r>
      <w:r w:rsidR="003852D0" w:rsidRPr="0004270E">
        <w:rPr>
          <w:rFonts w:ascii="Arial" w:hAnsi="Arial" w:cs="Arial"/>
          <w:sz w:val="20"/>
          <w:szCs w:val="18"/>
          <w:u w:val="none"/>
        </w:rPr>
        <w:t xml:space="preserve"> </w:t>
      </w:r>
      <w:r w:rsidR="0004270E" w:rsidRPr="0004270E">
        <w:rPr>
          <w:rFonts w:ascii="Arial" w:hAnsi="Arial" w:cs="Arial"/>
          <w:sz w:val="20"/>
          <w:szCs w:val="18"/>
          <w:u w:val="none"/>
        </w:rPr>
        <w:t>Counts are usually undertaken in the evening and y</w:t>
      </w:r>
      <w:r w:rsidR="003852D0" w:rsidRPr="0004270E">
        <w:rPr>
          <w:rFonts w:ascii="Arial" w:hAnsi="Arial" w:cs="Arial"/>
          <w:sz w:val="20"/>
          <w:szCs w:val="18"/>
          <w:u w:val="none"/>
        </w:rPr>
        <w:t>ou</w:t>
      </w:r>
      <w:r w:rsidR="0004270E" w:rsidRPr="0004270E">
        <w:rPr>
          <w:rFonts w:ascii="Arial" w:hAnsi="Arial" w:cs="Arial"/>
          <w:sz w:val="20"/>
          <w:szCs w:val="18"/>
          <w:u w:val="none"/>
        </w:rPr>
        <w:t xml:space="preserve"> may be required to work into</w:t>
      </w:r>
      <w:r w:rsidR="003852D0" w:rsidRPr="0004270E">
        <w:rPr>
          <w:rFonts w:ascii="Arial" w:hAnsi="Arial" w:cs="Arial"/>
          <w:sz w:val="20"/>
          <w:szCs w:val="18"/>
          <w:u w:val="none"/>
        </w:rPr>
        <w:t xml:space="preserve"> </w:t>
      </w:r>
      <w:r w:rsidR="0004270E" w:rsidRPr="0004270E">
        <w:rPr>
          <w:rFonts w:ascii="Arial" w:hAnsi="Arial" w:cs="Arial"/>
          <w:sz w:val="20"/>
          <w:szCs w:val="18"/>
          <w:u w:val="none"/>
        </w:rPr>
        <w:t>the night.</w:t>
      </w:r>
    </w:p>
    <w:p w:rsidR="00E46D7F" w:rsidRPr="00EF1404" w:rsidRDefault="00E46D7F" w:rsidP="00E46D7F">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left"/>
        <w:rPr>
          <w:rFonts w:ascii="Arial" w:hAnsi="Arial" w:cs="Arial"/>
          <w:sz w:val="16"/>
          <w:szCs w:val="16"/>
          <w:u w:val="none"/>
        </w:rPr>
      </w:pPr>
    </w:p>
    <w:p w:rsidR="00E46D7F" w:rsidRDefault="00E46D7F" w:rsidP="00E46D7F">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left"/>
        <w:rPr>
          <w:rFonts w:ascii="Arial" w:hAnsi="Arial" w:cs="Arial"/>
          <w:sz w:val="20"/>
          <w:szCs w:val="24"/>
        </w:rPr>
      </w:pPr>
      <w:smartTag w:uri="urn:schemas-microsoft-com:office:smarttags" w:element="City">
        <w:smartTag w:uri="urn:schemas-microsoft-com:office:smarttags" w:element="place">
          <w:r>
            <w:rPr>
              <w:rFonts w:ascii="Arial" w:hAnsi="Arial" w:cs="Arial"/>
              <w:sz w:val="20"/>
              <w:szCs w:val="18"/>
              <w:u w:val="none"/>
            </w:rPr>
            <w:t>Furth</w:t>
          </w:r>
        </w:smartTag>
      </w:smartTag>
      <w:r>
        <w:rPr>
          <w:rFonts w:ascii="Arial" w:hAnsi="Arial" w:cs="Arial"/>
          <w:sz w:val="20"/>
          <w:szCs w:val="18"/>
          <w:u w:val="none"/>
        </w:rPr>
        <w:t xml:space="preserve">er </w:t>
      </w:r>
      <w:r w:rsidR="00547EB7">
        <w:rPr>
          <w:rFonts w:ascii="Arial" w:hAnsi="Arial" w:cs="Arial"/>
          <w:sz w:val="20"/>
          <w:szCs w:val="18"/>
          <w:u w:val="none"/>
        </w:rPr>
        <w:t>detailed</w:t>
      </w:r>
      <w:r w:rsidR="006246F6">
        <w:rPr>
          <w:rFonts w:ascii="Arial" w:hAnsi="Arial" w:cs="Arial"/>
          <w:sz w:val="20"/>
          <w:szCs w:val="18"/>
          <w:u w:val="none"/>
        </w:rPr>
        <w:t xml:space="preserve"> </w:t>
      </w:r>
      <w:r>
        <w:rPr>
          <w:rFonts w:ascii="Arial" w:hAnsi="Arial" w:cs="Arial"/>
          <w:sz w:val="20"/>
          <w:szCs w:val="18"/>
          <w:u w:val="none"/>
        </w:rPr>
        <w:t xml:space="preserve">job descriptions are available </w:t>
      </w:r>
      <w:r w:rsidR="00D620C5">
        <w:rPr>
          <w:rFonts w:ascii="Arial" w:hAnsi="Arial" w:cs="Arial"/>
          <w:sz w:val="20"/>
          <w:szCs w:val="18"/>
          <w:u w:val="none"/>
        </w:rPr>
        <w:t xml:space="preserve">and are included with appointment letters </w:t>
      </w:r>
      <w:r>
        <w:rPr>
          <w:rFonts w:ascii="Arial" w:hAnsi="Arial" w:cs="Arial"/>
          <w:sz w:val="20"/>
          <w:szCs w:val="18"/>
          <w:u w:val="none"/>
        </w:rPr>
        <w:t xml:space="preserve">please contact the </w:t>
      </w:r>
      <w:r w:rsidR="008064E8">
        <w:rPr>
          <w:rFonts w:ascii="Arial" w:hAnsi="Arial" w:cs="Arial"/>
          <w:sz w:val="20"/>
          <w:szCs w:val="18"/>
          <w:u w:val="none"/>
        </w:rPr>
        <w:t>Election/Referendum</w:t>
      </w:r>
      <w:r>
        <w:rPr>
          <w:rFonts w:ascii="Arial" w:hAnsi="Arial" w:cs="Arial"/>
          <w:sz w:val="20"/>
          <w:szCs w:val="18"/>
          <w:u w:val="none"/>
        </w:rPr>
        <w:t xml:space="preserve"> Office for more information </w:t>
      </w:r>
      <w:r w:rsidRPr="00E46D7F">
        <w:rPr>
          <w:rFonts w:ascii="Arial" w:hAnsi="Arial" w:cs="Arial"/>
          <w:sz w:val="20"/>
          <w:szCs w:val="24"/>
          <w:u w:val="none"/>
        </w:rPr>
        <w:t xml:space="preserve">on </w:t>
      </w:r>
      <w:r w:rsidR="00546F76">
        <w:rPr>
          <w:rFonts w:ascii="Arial" w:hAnsi="Arial" w:cs="Arial"/>
          <w:sz w:val="20"/>
          <w:szCs w:val="24"/>
          <w:u w:val="none"/>
        </w:rPr>
        <w:t>(phone no)</w:t>
      </w:r>
      <w:r w:rsidRPr="00E46D7F">
        <w:rPr>
          <w:rFonts w:ascii="Arial" w:hAnsi="Arial" w:cs="Arial"/>
          <w:sz w:val="20"/>
          <w:szCs w:val="24"/>
          <w:u w:val="none"/>
        </w:rPr>
        <w:t xml:space="preserve"> or email </w:t>
      </w:r>
      <w:hyperlink r:id="rId7" w:history="1">
        <w:r w:rsidR="00546F76">
          <w:rPr>
            <w:rStyle w:val="Hyperlink"/>
            <w:rFonts w:ascii="Arial" w:hAnsi="Arial" w:cs="Arial"/>
            <w:sz w:val="20"/>
            <w:szCs w:val="24"/>
          </w:rPr>
          <w:t>(email</w:t>
        </w:r>
      </w:hyperlink>
      <w:r w:rsidR="00546F76">
        <w:rPr>
          <w:rFonts w:ascii="Arial" w:hAnsi="Arial" w:cs="Arial"/>
          <w:sz w:val="20"/>
          <w:szCs w:val="24"/>
        </w:rPr>
        <w:t xml:space="preserve"> address)</w:t>
      </w:r>
    </w:p>
    <w:p w:rsidR="00853E3B" w:rsidRPr="0004270E" w:rsidRDefault="00853E3B">
      <w:pPr>
        <w:rPr>
          <w:sz w:val="20"/>
          <w:szCs w:val="24"/>
        </w:rPr>
      </w:pPr>
    </w:p>
    <w:p w:rsidR="00853E3B" w:rsidRPr="0004270E" w:rsidRDefault="00853E3B" w:rsidP="00853E3B">
      <w:pPr>
        <w:jc w:val="center"/>
        <w:rPr>
          <w:rFonts w:ascii="Arial" w:hAnsi="Arial" w:cs="Arial"/>
          <w:sz w:val="20"/>
          <w:szCs w:val="24"/>
        </w:rPr>
      </w:pPr>
      <w:r w:rsidRPr="0004270E">
        <w:rPr>
          <w:rFonts w:ascii="Arial" w:hAnsi="Arial" w:cs="Arial"/>
          <w:sz w:val="20"/>
          <w:szCs w:val="24"/>
        </w:rPr>
        <w:t xml:space="preserve">Please return a hard copy of the </w:t>
      </w:r>
      <w:r w:rsidR="0004270E" w:rsidRPr="0004270E">
        <w:rPr>
          <w:rFonts w:ascii="Arial" w:hAnsi="Arial" w:cs="Arial"/>
          <w:sz w:val="20"/>
          <w:szCs w:val="24"/>
        </w:rPr>
        <w:t xml:space="preserve">registration </w:t>
      </w:r>
      <w:r w:rsidRPr="0004270E">
        <w:rPr>
          <w:rFonts w:ascii="Arial" w:hAnsi="Arial" w:cs="Arial"/>
          <w:sz w:val="20"/>
          <w:szCs w:val="24"/>
        </w:rPr>
        <w:t xml:space="preserve">form </w:t>
      </w:r>
      <w:r w:rsidR="0004270E" w:rsidRPr="0004270E">
        <w:rPr>
          <w:rFonts w:ascii="Arial" w:hAnsi="Arial" w:cs="Arial"/>
          <w:sz w:val="20"/>
          <w:szCs w:val="24"/>
        </w:rPr>
        <w:t>provided</w:t>
      </w:r>
      <w:r w:rsidRPr="0004270E">
        <w:rPr>
          <w:rFonts w:ascii="Arial" w:hAnsi="Arial" w:cs="Arial"/>
          <w:sz w:val="20"/>
          <w:szCs w:val="24"/>
        </w:rPr>
        <w:t xml:space="preserve"> to:- </w:t>
      </w:r>
    </w:p>
    <w:p w:rsidR="00853E3B" w:rsidRPr="0004270E" w:rsidRDefault="00546F76" w:rsidP="00853E3B">
      <w:pPr>
        <w:jc w:val="center"/>
        <w:rPr>
          <w:rFonts w:ascii="Arial" w:hAnsi="Arial" w:cs="Arial"/>
          <w:sz w:val="20"/>
          <w:szCs w:val="24"/>
        </w:rPr>
      </w:pPr>
      <w:r>
        <w:rPr>
          <w:rFonts w:ascii="Arial" w:hAnsi="Arial" w:cs="Arial"/>
          <w:sz w:val="20"/>
          <w:szCs w:val="24"/>
        </w:rPr>
        <w:t>(Name and Address)</w:t>
      </w:r>
    </w:p>
    <w:p w:rsidR="001F2E10" w:rsidRPr="0004270E" w:rsidRDefault="00853E3B" w:rsidP="00853E3B">
      <w:pPr>
        <w:jc w:val="center"/>
        <w:rPr>
          <w:rFonts w:ascii="Arial" w:hAnsi="Arial" w:cs="Arial"/>
          <w:sz w:val="20"/>
          <w:szCs w:val="24"/>
        </w:rPr>
      </w:pPr>
      <w:r w:rsidRPr="0004270E">
        <w:rPr>
          <w:rFonts w:ascii="Arial" w:hAnsi="Arial" w:cs="Arial"/>
          <w:sz w:val="20"/>
          <w:szCs w:val="24"/>
        </w:rPr>
        <w:t>Mark your envelope “Personal</w:t>
      </w:r>
      <w:r w:rsidR="00E66A8D" w:rsidRPr="0004270E">
        <w:rPr>
          <w:rFonts w:ascii="Arial" w:hAnsi="Arial" w:cs="Arial"/>
          <w:sz w:val="20"/>
          <w:szCs w:val="24"/>
        </w:rPr>
        <w:t xml:space="preserve"> and Confidential</w:t>
      </w:r>
      <w:r w:rsidRPr="0004270E">
        <w:rPr>
          <w:rFonts w:ascii="Arial" w:hAnsi="Arial" w:cs="Arial"/>
          <w:sz w:val="20"/>
          <w:szCs w:val="24"/>
        </w:rPr>
        <w:t>”</w:t>
      </w:r>
    </w:p>
    <w:p w:rsidR="00853E3B" w:rsidRPr="0004270E" w:rsidRDefault="001F2E10" w:rsidP="001F2E10">
      <w:pPr>
        <w:rPr>
          <w:rFonts w:ascii="Arial" w:hAnsi="Arial" w:cs="Arial"/>
          <w:sz w:val="20"/>
          <w:szCs w:val="24"/>
        </w:rPr>
      </w:pPr>
      <w:r w:rsidRPr="0004270E">
        <w:rPr>
          <w:rFonts w:ascii="Arial" w:hAnsi="Arial" w:cs="Arial"/>
          <w:sz w:val="20"/>
          <w:szCs w:val="24"/>
        </w:rPr>
        <w:br w:type="page"/>
      </w:r>
    </w:p>
    <w:p w:rsidR="001F2E10" w:rsidRPr="00253FBF" w:rsidRDefault="001F2E10" w:rsidP="001F2E10">
      <w:pPr>
        <w:rPr>
          <w:rFonts w:ascii="Arial" w:hAnsi="Arial" w:cs="Arial"/>
          <w:b/>
          <w:sz w:val="32"/>
          <w:szCs w:val="24"/>
        </w:rPr>
      </w:pPr>
      <w:r w:rsidRPr="00253FBF">
        <w:rPr>
          <w:rFonts w:ascii="Arial" w:hAnsi="Arial" w:cs="Arial"/>
          <w:b/>
          <w:sz w:val="32"/>
          <w:szCs w:val="24"/>
        </w:rPr>
        <w:lastRenderedPageBreak/>
        <w:t xml:space="preserve">How </w:t>
      </w:r>
      <w:r w:rsidR="00546DBB" w:rsidRPr="00253FBF">
        <w:rPr>
          <w:rFonts w:ascii="Arial" w:hAnsi="Arial" w:cs="Arial"/>
          <w:b/>
          <w:sz w:val="32"/>
          <w:szCs w:val="24"/>
        </w:rPr>
        <w:t xml:space="preserve">the </w:t>
      </w:r>
      <w:r w:rsidR="008064E8">
        <w:rPr>
          <w:rFonts w:ascii="Arial" w:hAnsi="Arial" w:cs="Arial"/>
          <w:b/>
          <w:sz w:val="32"/>
          <w:szCs w:val="24"/>
        </w:rPr>
        <w:t>Election/Referendum</w:t>
      </w:r>
      <w:r w:rsidR="00546DBB" w:rsidRPr="00253FBF">
        <w:rPr>
          <w:rFonts w:ascii="Arial" w:hAnsi="Arial" w:cs="Arial"/>
          <w:b/>
          <w:sz w:val="32"/>
          <w:szCs w:val="24"/>
        </w:rPr>
        <w:t xml:space="preserve"> Office</w:t>
      </w:r>
      <w:r w:rsidRPr="00253FBF">
        <w:rPr>
          <w:rFonts w:ascii="Arial" w:hAnsi="Arial" w:cs="Arial"/>
          <w:b/>
          <w:sz w:val="32"/>
          <w:szCs w:val="24"/>
        </w:rPr>
        <w:t xml:space="preserve"> </w:t>
      </w:r>
      <w:proofErr w:type="gramStart"/>
      <w:r w:rsidRPr="00253FBF">
        <w:rPr>
          <w:rFonts w:ascii="Arial" w:hAnsi="Arial" w:cs="Arial"/>
          <w:b/>
          <w:sz w:val="32"/>
          <w:szCs w:val="24"/>
        </w:rPr>
        <w:t>recruit</w:t>
      </w:r>
      <w:proofErr w:type="gramEnd"/>
      <w:r w:rsidR="003852D0" w:rsidRPr="00253FBF">
        <w:rPr>
          <w:rFonts w:ascii="Arial" w:hAnsi="Arial" w:cs="Arial"/>
          <w:b/>
          <w:sz w:val="32"/>
          <w:szCs w:val="24"/>
        </w:rPr>
        <w:t xml:space="preserve"> and allocate</w:t>
      </w:r>
      <w:r w:rsidRPr="00253FBF">
        <w:rPr>
          <w:rFonts w:ascii="Arial" w:hAnsi="Arial" w:cs="Arial"/>
          <w:b/>
          <w:sz w:val="32"/>
          <w:szCs w:val="24"/>
        </w:rPr>
        <w:t xml:space="preserve"> staff</w:t>
      </w:r>
    </w:p>
    <w:p w:rsidR="001F2E10" w:rsidRPr="0004270E" w:rsidRDefault="001F2E10" w:rsidP="001F2E10">
      <w:pPr>
        <w:rPr>
          <w:rFonts w:ascii="Arial" w:hAnsi="Arial" w:cs="Arial"/>
          <w:sz w:val="20"/>
          <w:szCs w:val="24"/>
        </w:rPr>
      </w:pPr>
    </w:p>
    <w:p w:rsidR="006246F6" w:rsidRDefault="006246F6" w:rsidP="001F2E10">
      <w:pPr>
        <w:rPr>
          <w:rFonts w:ascii="Arial" w:hAnsi="Arial" w:cs="Arial"/>
          <w:b/>
          <w:sz w:val="20"/>
          <w:szCs w:val="24"/>
          <w:u w:val="single"/>
        </w:rPr>
      </w:pPr>
      <w:r>
        <w:rPr>
          <w:rFonts w:ascii="Arial" w:hAnsi="Arial" w:cs="Arial"/>
          <w:b/>
          <w:sz w:val="20"/>
          <w:szCs w:val="24"/>
          <w:u w:val="single"/>
        </w:rPr>
        <w:t xml:space="preserve">Registering for </w:t>
      </w:r>
      <w:r w:rsidR="008064E8">
        <w:rPr>
          <w:rFonts w:ascii="Arial" w:hAnsi="Arial" w:cs="Arial"/>
          <w:b/>
          <w:sz w:val="20"/>
          <w:szCs w:val="24"/>
          <w:u w:val="single"/>
        </w:rPr>
        <w:t>Election/Referendum</w:t>
      </w:r>
      <w:r>
        <w:rPr>
          <w:rFonts w:ascii="Arial" w:hAnsi="Arial" w:cs="Arial"/>
          <w:b/>
          <w:sz w:val="20"/>
          <w:szCs w:val="24"/>
          <w:u w:val="single"/>
        </w:rPr>
        <w:t xml:space="preserve"> Duties</w:t>
      </w:r>
    </w:p>
    <w:p w:rsidR="00A321B6" w:rsidRDefault="006246F6" w:rsidP="001F2E10">
      <w:pPr>
        <w:rPr>
          <w:rFonts w:ascii="Arial" w:hAnsi="Arial" w:cs="Arial"/>
          <w:sz w:val="20"/>
          <w:szCs w:val="24"/>
        </w:rPr>
      </w:pPr>
      <w:r>
        <w:rPr>
          <w:rFonts w:ascii="Arial" w:hAnsi="Arial" w:cs="Arial"/>
          <w:sz w:val="20"/>
          <w:szCs w:val="24"/>
        </w:rPr>
        <w:t xml:space="preserve">There are no pre-requisites to registering to work at an </w:t>
      </w:r>
      <w:r w:rsidR="008064E8">
        <w:rPr>
          <w:rFonts w:ascii="Arial" w:hAnsi="Arial" w:cs="Arial"/>
          <w:sz w:val="20"/>
          <w:szCs w:val="24"/>
        </w:rPr>
        <w:t>Election/Referendum</w:t>
      </w:r>
      <w:r>
        <w:rPr>
          <w:rFonts w:ascii="Arial" w:hAnsi="Arial" w:cs="Arial"/>
          <w:sz w:val="20"/>
          <w:szCs w:val="24"/>
        </w:rPr>
        <w:t xml:space="preserve"> other than</w:t>
      </w:r>
      <w:r w:rsidR="00EF7B43">
        <w:rPr>
          <w:rFonts w:ascii="Arial" w:hAnsi="Arial" w:cs="Arial"/>
          <w:sz w:val="20"/>
          <w:szCs w:val="24"/>
        </w:rPr>
        <w:t xml:space="preserve"> u</w:t>
      </w:r>
      <w:r w:rsidR="00EF7B43" w:rsidRPr="00EF7B43">
        <w:rPr>
          <w:rFonts w:ascii="Arial" w:hAnsi="Arial" w:cs="Arial"/>
          <w:sz w:val="20"/>
        </w:rPr>
        <w:t xml:space="preserve">nder the terms of the Asylum and Immigration Act 2006, only individuals who have a right to work in the </w:t>
      </w:r>
      <w:smartTag w:uri="urn:schemas-microsoft-com:office:smarttags" w:element="place">
        <w:smartTag w:uri="urn:schemas-microsoft-com:office:smarttags" w:element="country-region">
          <w:r w:rsidR="00EF7B43" w:rsidRPr="00EF7B43">
            <w:rPr>
              <w:rFonts w:ascii="Arial" w:hAnsi="Arial" w:cs="Arial"/>
              <w:sz w:val="20"/>
            </w:rPr>
            <w:t>United Kingdom</w:t>
          </w:r>
        </w:smartTag>
      </w:smartTag>
      <w:r w:rsidR="00EF7B43" w:rsidRPr="00EF7B43">
        <w:rPr>
          <w:rFonts w:ascii="Arial" w:hAnsi="Arial" w:cs="Arial"/>
          <w:sz w:val="20"/>
        </w:rPr>
        <w:t xml:space="preserve"> are eligible for public appointments, including </w:t>
      </w:r>
      <w:r w:rsidR="00EF7B43" w:rsidRPr="00EF7B43">
        <w:rPr>
          <w:rFonts w:ascii="Arial" w:hAnsi="Arial" w:cs="Arial"/>
          <w:iCs/>
          <w:sz w:val="20"/>
        </w:rPr>
        <w:t xml:space="preserve">appointments made by the </w:t>
      </w:r>
      <w:r w:rsidR="008064E8">
        <w:rPr>
          <w:rFonts w:ascii="Arial" w:hAnsi="Arial" w:cs="Arial"/>
          <w:iCs/>
          <w:sz w:val="20"/>
        </w:rPr>
        <w:t>Returning/Counting</w:t>
      </w:r>
      <w:r w:rsidR="00EF7B43" w:rsidRPr="00EF7B43">
        <w:rPr>
          <w:rFonts w:ascii="Arial" w:hAnsi="Arial" w:cs="Arial"/>
          <w:iCs/>
          <w:sz w:val="20"/>
        </w:rPr>
        <w:t xml:space="preserve"> Officer for </w:t>
      </w:r>
      <w:r w:rsidR="008064E8">
        <w:rPr>
          <w:rFonts w:ascii="Arial" w:hAnsi="Arial" w:cs="Arial"/>
          <w:iCs/>
          <w:sz w:val="20"/>
        </w:rPr>
        <w:t>Elections/Referenda</w:t>
      </w:r>
      <w:r w:rsidR="00EF7B43">
        <w:rPr>
          <w:rFonts w:ascii="Arial" w:hAnsi="Arial" w:cs="Arial"/>
          <w:iCs/>
          <w:sz w:val="20"/>
        </w:rPr>
        <w:t>.</w:t>
      </w:r>
      <w:r w:rsidR="00EF7B43">
        <w:rPr>
          <w:rFonts w:ascii="Arial" w:hAnsi="Arial" w:cs="Arial"/>
          <w:sz w:val="20"/>
          <w:szCs w:val="24"/>
        </w:rPr>
        <w:t xml:space="preserve"> </w:t>
      </w:r>
    </w:p>
    <w:p w:rsidR="00A321B6" w:rsidRDefault="00A321B6" w:rsidP="001F2E10">
      <w:pPr>
        <w:rPr>
          <w:rFonts w:ascii="Arial" w:hAnsi="Arial" w:cs="Arial"/>
          <w:sz w:val="20"/>
          <w:szCs w:val="24"/>
        </w:rPr>
      </w:pPr>
    </w:p>
    <w:p w:rsidR="00EF7B43" w:rsidRPr="006246F6" w:rsidRDefault="00EF7B43" w:rsidP="001F2E10">
      <w:pPr>
        <w:rPr>
          <w:rFonts w:ascii="Arial" w:hAnsi="Arial" w:cs="Arial"/>
          <w:sz w:val="20"/>
          <w:szCs w:val="24"/>
        </w:rPr>
      </w:pPr>
      <w:r>
        <w:rPr>
          <w:rFonts w:ascii="Arial" w:hAnsi="Arial" w:cs="Arial"/>
          <w:sz w:val="20"/>
          <w:szCs w:val="24"/>
        </w:rPr>
        <w:t>You must provide a National Insurance number for tax purposes</w:t>
      </w:r>
      <w:r w:rsidR="00FB495E">
        <w:rPr>
          <w:rFonts w:ascii="Arial" w:hAnsi="Arial" w:cs="Arial"/>
          <w:sz w:val="20"/>
          <w:szCs w:val="24"/>
        </w:rPr>
        <w:t>.</w:t>
      </w:r>
      <w:r>
        <w:rPr>
          <w:rFonts w:ascii="Arial" w:hAnsi="Arial" w:cs="Arial"/>
          <w:sz w:val="20"/>
          <w:szCs w:val="24"/>
        </w:rPr>
        <w:t xml:space="preserve"> </w:t>
      </w:r>
      <w:r w:rsidR="00FB495E">
        <w:rPr>
          <w:rFonts w:ascii="Arial" w:hAnsi="Arial" w:cs="Arial"/>
          <w:sz w:val="20"/>
          <w:szCs w:val="24"/>
        </w:rPr>
        <w:t>F</w:t>
      </w:r>
      <w:r>
        <w:rPr>
          <w:rFonts w:ascii="Arial" w:hAnsi="Arial" w:cs="Arial"/>
          <w:sz w:val="20"/>
          <w:szCs w:val="24"/>
        </w:rPr>
        <w:t xml:space="preserve">or those that do not pay tax on their earnings </w:t>
      </w:r>
      <w:r w:rsidR="00A321B6">
        <w:rPr>
          <w:rFonts w:ascii="Arial" w:hAnsi="Arial" w:cs="Arial"/>
          <w:sz w:val="20"/>
          <w:szCs w:val="24"/>
        </w:rPr>
        <w:t>you will be provided with a tax declaration form but you will be required still to submit your National Insurance Number.</w:t>
      </w:r>
    </w:p>
    <w:p w:rsidR="006246F6" w:rsidRDefault="006246F6" w:rsidP="001F2E10">
      <w:pPr>
        <w:rPr>
          <w:rFonts w:ascii="Arial" w:hAnsi="Arial" w:cs="Arial"/>
          <w:b/>
          <w:sz w:val="20"/>
          <w:szCs w:val="24"/>
          <w:u w:val="single"/>
        </w:rPr>
      </w:pPr>
    </w:p>
    <w:p w:rsidR="001F2E10" w:rsidRPr="0004270E" w:rsidRDefault="001F2E10" w:rsidP="001F2E10">
      <w:pPr>
        <w:rPr>
          <w:rFonts w:ascii="Arial" w:hAnsi="Arial" w:cs="Arial"/>
          <w:b/>
          <w:sz w:val="20"/>
          <w:szCs w:val="24"/>
          <w:u w:val="single"/>
        </w:rPr>
      </w:pPr>
      <w:r w:rsidRPr="0004270E">
        <w:rPr>
          <w:rFonts w:ascii="Arial" w:hAnsi="Arial" w:cs="Arial"/>
          <w:b/>
          <w:sz w:val="20"/>
          <w:szCs w:val="24"/>
          <w:u w:val="single"/>
        </w:rPr>
        <w:t>Checking Availability</w:t>
      </w:r>
      <w:r w:rsidR="00FB495E">
        <w:rPr>
          <w:rFonts w:ascii="Arial" w:hAnsi="Arial" w:cs="Arial"/>
          <w:b/>
          <w:sz w:val="20"/>
          <w:szCs w:val="24"/>
          <w:u w:val="single"/>
        </w:rPr>
        <w:t xml:space="preserve"> </w:t>
      </w:r>
    </w:p>
    <w:p w:rsidR="00F50676" w:rsidRDefault="001F2E10" w:rsidP="001F2E10">
      <w:pPr>
        <w:rPr>
          <w:rFonts w:ascii="Arial" w:hAnsi="Arial" w:cs="Arial"/>
          <w:sz w:val="20"/>
          <w:szCs w:val="24"/>
        </w:rPr>
      </w:pPr>
      <w:r w:rsidRPr="0004270E">
        <w:rPr>
          <w:rFonts w:ascii="Arial" w:hAnsi="Arial" w:cs="Arial"/>
          <w:sz w:val="20"/>
          <w:szCs w:val="24"/>
        </w:rPr>
        <w:t xml:space="preserve">When </w:t>
      </w:r>
      <w:r w:rsidR="003852D0" w:rsidRPr="0004270E">
        <w:rPr>
          <w:rFonts w:ascii="Arial" w:hAnsi="Arial" w:cs="Arial"/>
          <w:sz w:val="20"/>
          <w:szCs w:val="24"/>
        </w:rPr>
        <w:t xml:space="preserve">the </w:t>
      </w:r>
      <w:r w:rsidR="008064E8">
        <w:rPr>
          <w:rFonts w:ascii="Arial" w:hAnsi="Arial" w:cs="Arial"/>
          <w:sz w:val="20"/>
          <w:szCs w:val="24"/>
        </w:rPr>
        <w:t>Election/Referendum</w:t>
      </w:r>
      <w:r w:rsidR="003852D0" w:rsidRPr="0004270E">
        <w:rPr>
          <w:rFonts w:ascii="Arial" w:hAnsi="Arial" w:cs="Arial"/>
          <w:sz w:val="20"/>
          <w:szCs w:val="24"/>
        </w:rPr>
        <w:t xml:space="preserve"> Office</w:t>
      </w:r>
      <w:r w:rsidRPr="0004270E">
        <w:rPr>
          <w:rFonts w:ascii="Arial" w:hAnsi="Arial" w:cs="Arial"/>
          <w:sz w:val="20"/>
          <w:szCs w:val="24"/>
        </w:rPr>
        <w:t xml:space="preserve"> have a date set for </w:t>
      </w:r>
      <w:r w:rsidR="008064E8">
        <w:rPr>
          <w:rFonts w:ascii="Arial" w:hAnsi="Arial" w:cs="Arial"/>
          <w:sz w:val="20"/>
          <w:szCs w:val="24"/>
        </w:rPr>
        <w:t>an Election/Referendum</w:t>
      </w:r>
      <w:r w:rsidRPr="0004270E">
        <w:rPr>
          <w:rFonts w:ascii="Arial" w:hAnsi="Arial" w:cs="Arial"/>
          <w:sz w:val="20"/>
          <w:szCs w:val="24"/>
        </w:rPr>
        <w:t xml:space="preserve"> or are aware that an </w:t>
      </w:r>
      <w:r w:rsidR="008064E8">
        <w:rPr>
          <w:rFonts w:ascii="Arial" w:hAnsi="Arial" w:cs="Arial"/>
          <w:sz w:val="20"/>
          <w:szCs w:val="24"/>
        </w:rPr>
        <w:t>Election/Referendum</w:t>
      </w:r>
      <w:r w:rsidRPr="0004270E">
        <w:rPr>
          <w:rFonts w:ascii="Arial" w:hAnsi="Arial" w:cs="Arial"/>
          <w:sz w:val="20"/>
          <w:szCs w:val="24"/>
        </w:rPr>
        <w:t xml:space="preserve"> will be happening </w:t>
      </w:r>
      <w:r w:rsidR="003852D0" w:rsidRPr="0004270E">
        <w:rPr>
          <w:rFonts w:ascii="Arial" w:hAnsi="Arial" w:cs="Arial"/>
          <w:sz w:val="20"/>
          <w:szCs w:val="24"/>
        </w:rPr>
        <w:t xml:space="preserve">the </w:t>
      </w:r>
      <w:r w:rsidR="008064E8">
        <w:rPr>
          <w:rFonts w:ascii="Arial" w:hAnsi="Arial" w:cs="Arial"/>
          <w:sz w:val="20"/>
          <w:szCs w:val="24"/>
        </w:rPr>
        <w:t>Election/Referendum</w:t>
      </w:r>
      <w:r w:rsidR="003852D0" w:rsidRPr="0004270E">
        <w:rPr>
          <w:rFonts w:ascii="Arial" w:hAnsi="Arial" w:cs="Arial"/>
          <w:sz w:val="20"/>
          <w:szCs w:val="24"/>
        </w:rPr>
        <w:t xml:space="preserve"> Office will</w:t>
      </w:r>
      <w:r w:rsidRPr="0004270E">
        <w:rPr>
          <w:rFonts w:ascii="Arial" w:hAnsi="Arial" w:cs="Arial"/>
          <w:sz w:val="20"/>
          <w:szCs w:val="24"/>
        </w:rPr>
        <w:t xml:space="preserve"> write to </w:t>
      </w:r>
      <w:r w:rsidR="00E46D7F">
        <w:rPr>
          <w:rFonts w:ascii="Arial" w:hAnsi="Arial" w:cs="Arial"/>
          <w:sz w:val="20"/>
          <w:szCs w:val="24"/>
        </w:rPr>
        <w:t xml:space="preserve">all registered </w:t>
      </w:r>
      <w:r w:rsidRPr="0004270E">
        <w:rPr>
          <w:rFonts w:ascii="Arial" w:hAnsi="Arial" w:cs="Arial"/>
          <w:sz w:val="20"/>
          <w:szCs w:val="24"/>
        </w:rPr>
        <w:t xml:space="preserve">staff and ask them to </w:t>
      </w:r>
      <w:smartTag w:uri="urn:schemas-microsoft-com:office:smarttags" w:element="State">
        <w:smartTag w:uri="urn:schemas-microsoft-com:office:smarttags" w:element="place">
          <w:r w:rsidRPr="0004270E">
            <w:rPr>
              <w:rFonts w:ascii="Arial" w:hAnsi="Arial" w:cs="Arial"/>
              <w:sz w:val="20"/>
              <w:szCs w:val="24"/>
            </w:rPr>
            <w:t>ind</w:t>
          </w:r>
        </w:smartTag>
      </w:smartTag>
      <w:r w:rsidRPr="0004270E">
        <w:rPr>
          <w:rFonts w:ascii="Arial" w:hAnsi="Arial" w:cs="Arial"/>
          <w:sz w:val="20"/>
          <w:szCs w:val="24"/>
        </w:rPr>
        <w:t xml:space="preserve">icate their availability for that </w:t>
      </w:r>
      <w:r w:rsidR="008064E8">
        <w:rPr>
          <w:rFonts w:ascii="Arial" w:hAnsi="Arial" w:cs="Arial"/>
          <w:sz w:val="20"/>
          <w:szCs w:val="24"/>
        </w:rPr>
        <w:t>Election/Referendum</w:t>
      </w:r>
      <w:r w:rsidRPr="0004270E">
        <w:rPr>
          <w:rFonts w:ascii="Arial" w:hAnsi="Arial" w:cs="Arial"/>
          <w:sz w:val="20"/>
          <w:szCs w:val="24"/>
        </w:rPr>
        <w:t xml:space="preserve">. </w:t>
      </w:r>
      <w:r w:rsidR="003852D0" w:rsidRPr="0004270E">
        <w:rPr>
          <w:rFonts w:ascii="Arial" w:hAnsi="Arial" w:cs="Arial"/>
          <w:sz w:val="20"/>
          <w:szCs w:val="24"/>
        </w:rPr>
        <w:br/>
      </w:r>
    </w:p>
    <w:p w:rsidR="001F2E10" w:rsidRDefault="001F2E10" w:rsidP="001F2E10">
      <w:pPr>
        <w:rPr>
          <w:rFonts w:ascii="Arial" w:hAnsi="Arial" w:cs="Arial"/>
          <w:sz w:val="20"/>
          <w:szCs w:val="24"/>
        </w:rPr>
      </w:pPr>
      <w:r w:rsidRPr="0004270E">
        <w:rPr>
          <w:rFonts w:ascii="Arial" w:hAnsi="Arial" w:cs="Arial"/>
          <w:sz w:val="20"/>
          <w:szCs w:val="24"/>
        </w:rPr>
        <w:t xml:space="preserve">This allows you to tell us if you are unable to work for that particular </w:t>
      </w:r>
      <w:r w:rsidR="008064E8">
        <w:rPr>
          <w:rFonts w:ascii="Arial" w:hAnsi="Arial" w:cs="Arial"/>
          <w:sz w:val="20"/>
          <w:szCs w:val="24"/>
        </w:rPr>
        <w:t>Election/Referendum</w:t>
      </w:r>
      <w:r w:rsidRPr="0004270E">
        <w:rPr>
          <w:rFonts w:ascii="Arial" w:hAnsi="Arial" w:cs="Arial"/>
          <w:sz w:val="20"/>
          <w:szCs w:val="24"/>
        </w:rPr>
        <w:t xml:space="preserve">, for instance you might be on holiday, on maternity leave or have some other appointment which might not allow you to work on </w:t>
      </w:r>
      <w:r w:rsidR="008064E8">
        <w:rPr>
          <w:rFonts w:ascii="Arial" w:hAnsi="Arial" w:cs="Arial"/>
          <w:sz w:val="20"/>
          <w:szCs w:val="24"/>
        </w:rPr>
        <w:t>Election/Referendum</w:t>
      </w:r>
      <w:r w:rsidRPr="0004270E">
        <w:rPr>
          <w:rFonts w:ascii="Arial" w:hAnsi="Arial" w:cs="Arial"/>
          <w:sz w:val="20"/>
          <w:szCs w:val="24"/>
        </w:rPr>
        <w:t xml:space="preserve"> day and this process </w:t>
      </w:r>
      <w:proofErr w:type="gramStart"/>
      <w:r w:rsidRPr="0004270E">
        <w:rPr>
          <w:rFonts w:ascii="Arial" w:hAnsi="Arial" w:cs="Arial"/>
          <w:sz w:val="20"/>
          <w:szCs w:val="24"/>
        </w:rPr>
        <w:t>lets</w:t>
      </w:r>
      <w:proofErr w:type="gramEnd"/>
      <w:r w:rsidRPr="0004270E">
        <w:rPr>
          <w:rFonts w:ascii="Arial" w:hAnsi="Arial" w:cs="Arial"/>
          <w:sz w:val="20"/>
          <w:szCs w:val="24"/>
        </w:rPr>
        <w:t xml:space="preserve"> us know in advance if this is the case. </w:t>
      </w:r>
    </w:p>
    <w:p w:rsidR="00E46D7F" w:rsidRDefault="00E46D7F" w:rsidP="001F2E10">
      <w:pPr>
        <w:rPr>
          <w:rFonts w:ascii="Arial" w:hAnsi="Arial" w:cs="Arial"/>
          <w:sz w:val="20"/>
          <w:szCs w:val="24"/>
        </w:rPr>
      </w:pPr>
    </w:p>
    <w:p w:rsidR="003852D0" w:rsidRDefault="00E46D7F" w:rsidP="001F2E10">
      <w:pPr>
        <w:rPr>
          <w:rFonts w:ascii="Arial" w:hAnsi="Arial" w:cs="Arial"/>
          <w:sz w:val="20"/>
          <w:szCs w:val="24"/>
        </w:rPr>
      </w:pPr>
      <w:r>
        <w:rPr>
          <w:rFonts w:ascii="Arial" w:hAnsi="Arial" w:cs="Arial"/>
          <w:sz w:val="20"/>
          <w:szCs w:val="24"/>
        </w:rPr>
        <w:t>You will be asked to send back a form stating your availability</w:t>
      </w:r>
      <w:r w:rsidR="006246F6">
        <w:rPr>
          <w:rFonts w:ascii="Arial" w:hAnsi="Arial" w:cs="Arial"/>
          <w:sz w:val="20"/>
          <w:szCs w:val="24"/>
        </w:rPr>
        <w:t xml:space="preserve"> by ticking a box</w:t>
      </w:r>
      <w:r>
        <w:rPr>
          <w:rFonts w:ascii="Arial" w:hAnsi="Arial" w:cs="Arial"/>
          <w:sz w:val="20"/>
          <w:szCs w:val="24"/>
        </w:rPr>
        <w:t>.</w:t>
      </w:r>
      <w:r w:rsidR="006246F6">
        <w:rPr>
          <w:rFonts w:ascii="Arial" w:hAnsi="Arial" w:cs="Arial"/>
          <w:sz w:val="20"/>
          <w:szCs w:val="24"/>
        </w:rPr>
        <w:t xml:space="preserve">  </w:t>
      </w:r>
      <w:r w:rsidR="003852D0" w:rsidRPr="0004270E">
        <w:rPr>
          <w:rFonts w:ascii="Arial" w:hAnsi="Arial" w:cs="Arial"/>
          <w:sz w:val="20"/>
          <w:szCs w:val="24"/>
        </w:rPr>
        <w:t xml:space="preserve">If you are not available, this isn’t a problem and your name will be rolled over to the next </w:t>
      </w:r>
      <w:r w:rsidR="008064E8">
        <w:rPr>
          <w:rFonts w:ascii="Arial" w:hAnsi="Arial" w:cs="Arial"/>
          <w:sz w:val="20"/>
          <w:szCs w:val="24"/>
        </w:rPr>
        <w:t>Election/Referendum</w:t>
      </w:r>
      <w:r w:rsidR="003852D0" w:rsidRPr="0004270E">
        <w:rPr>
          <w:rFonts w:ascii="Arial" w:hAnsi="Arial" w:cs="Arial"/>
          <w:sz w:val="20"/>
          <w:szCs w:val="24"/>
        </w:rPr>
        <w:t>.</w:t>
      </w:r>
    </w:p>
    <w:p w:rsidR="00D620C5" w:rsidRDefault="00D620C5" w:rsidP="001F2E10">
      <w:pPr>
        <w:rPr>
          <w:rFonts w:ascii="Arial" w:hAnsi="Arial" w:cs="Arial"/>
          <w:sz w:val="20"/>
          <w:szCs w:val="24"/>
        </w:rPr>
      </w:pPr>
    </w:p>
    <w:p w:rsidR="00D620C5" w:rsidRPr="00D620C5" w:rsidRDefault="00D620C5" w:rsidP="001F2E10">
      <w:pPr>
        <w:rPr>
          <w:rFonts w:ascii="Arial" w:hAnsi="Arial" w:cs="Arial"/>
          <w:i/>
          <w:sz w:val="20"/>
          <w:szCs w:val="24"/>
        </w:rPr>
      </w:pPr>
      <w:r w:rsidRPr="00D620C5">
        <w:rPr>
          <w:rFonts w:ascii="Arial" w:hAnsi="Arial" w:cs="Arial"/>
          <w:i/>
          <w:sz w:val="20"/>
          <w:szCs w:val="24"/>
        </w:rPr>
        <w:t xml:space="preserve">If you apply when the </w:t>
      </w:r>
      <w:r w:rsidR="008064E8">
        <w:rPr>
          <w:rFonts w:ascii="Arial" w:hAnsi="Arial" w:cs="Arial"/>
          <w:i/>
          <w:sz w:val="20"/>
          <w:szCs w:val="24"/>
        </w:rPr>
        <w:t>Election/Referendum</w:t>
      </w:r>
      <w:r w:rsidRPr="00D620C5">
        <w:rPr>
          <w:rFonts w:ascii="Arial" w:hAnsi="Arial" w:cs="Arial"/>
          <w:i/>
          <w:sz w:val="20"/>
          <w:szCs w:val="24"/>
        </w:rPr>
        <w:t xml:space="preserve"> period has already started (March – May) then this step may be missed out.</w:t>
      </w:r>
    </w:p>
    <w:p w:rsidR="00253FBF" w:rsidRDefault="00253FBF" w:rsidP="001F2E10">
      <w:pPr>
        <w:rPr>
          <w:rFonts w:ascii="Arial" w:hAnsi="Arial" w:cs="Arial"/>
          <w:b/>
          <w:sz w:val="20"/>
          <w:szCs w:val="24"/>
          <w:u w:val="single"/>
        </w:rPr>
      </w:pPr>
    </w:p>
    <w:p w:rsidR="003852D0" w:rsidRPr="0004270E" w:rsidRDefault="003852D0" w:rsidP="001F2E10">
      <w:pPr>
        <w:rPr>
          <w:rFonts w:ascii="Arial" w:hAnsi="Arial" w:cs="Arial"/>
          <w:b/>
          <w:sz w:val="20"/>
          <w:szCs w:val="24"/>
          <w:u w:val="single"/>
        </w:rPr>
      </w:pPr>
      <w:r w:rsidRPr="0004270E">
        <w:rPr>
          <w:rFonts w:ascii="Arial" w:hAnsi="Arial" w:cs="Arial"/>
          <w:b/>
          <w:sz w:val="20"/>
          <w:szCs w:val="24"/>
          <w:u w:val="single"/>
        </w:rPr>
        <w:t>Allocating Staff to positions</w:t>
      </w:r>
    </w:p>
    <w:p w:rsidR="00705C0D" w:rsidRDefault="00705C0D" w:rsidP="001F2E10">
      <w:pPr>
        <w:rPr>
          <w:rFonts w:ascii="Arial" w:hAnsi="Arial" w:cs="Arial"/>
          <w:sz w:val="20"/>
          <w:szCs w:val="24"/>
        </w:rPr>
      </w:pPr>
      <w:r>
        <w:rPr>
          <w:rFonts w:ascii="Arial" w:hAnsi="Arial" w:cs="Arial"/>
          <w:sz w:val="20"/>
          <w:szCs w:val="24"/>
        </w:rPr>
        <w:t xml:space="preserve">If you have </w:t>
      </w:r>
      <w:smartTag w:uri="urn:schemas-microsoft-com:office:smarttags" w:element="State">
        <w:smartTag w:uri="urn:schemas-microsoft-com:office:smarttags" w:element="place">
          <w:r>
            <w:rPr>
              <w:rFonts w:ascii="Arial" w:hAnsi="Arial" w:cs="Arial"/>
              <w:sz w:val="20"/>
              <w:szCs w:val="24"/>
            </w:rPr>
            <w:t>ind</w:t>
          </w:r>
        </w:smartTag>
      </w:smartTag>
      <w:r>
        <w:rPr>
          <w:rFonts w:ascii="Arial" w:hAnsi="Arial" w:cs="Arial"/>
          <w:sz w:val="20"/>
          <w:szCs w:val="24"/>
        </w:rPr>
        <w:t>icated that you available</w:t>
      </w:r>
      <w:r w:rsidR="00E46D7F">
        <w:rPr>
          <w:rFonts w:ascii="Arial" w:hAnsi="Arial" w:cs="Arial"/>
          <w:sz w:val="20"/>
          <w:szCs w:val="24"/>
        </w:rPr>
        <w:t>,</w:t>
      </w:r>
      <w:r>
        <w:rPr>
          <w:rFonts w:ascii="Arial" w:hAnsi="Arial" w:cs="Arial"/>
          <w:sz w:val="20"/>
          <w:szCs w:val="24"/>
        </w:rPr>
        <w:t xml:space="preserve"> about</w:t>
      </w:r>
      <w:r w:rsidR="00E46D7F">
        <w:rPr>
          <w:rFonts w:ascii="Arial" w:hAnsi="Arial" w:cs="Arial"/>
          <w:sz w:val="20"/>
          <w:szCs w:val="24"/>
        </w:rPr>
        <w:t xml:space="preserve"> 6 </w:t>
      </w:r>
      <w:r>
        <w:rPr>
          <w:rFonts w:ascii="Arial" w:hAnsi="Arial" w:cs="Arial"/>
          <w:sz w:val="20"/>
          <w:szCs w:val="24"/>
        </w:rPr>
        <w:t xml:space="preserve">-10 weeks prior to the </w:t>
      </w:r>
      <w:r w:rsidR="008064E8">
        <w:rPr>
          <w:rFonts w:ascii="Arial" w:hAnsi="Arial" w:cs="Arial"/>
          <w:sz w:val="20"/>
          <w:szCs w:val="24"/>
        </w:rPr>
        <w:t>Election/Referendum</w:t>
      </w:r>
      <w:r>
        <w:rPr>
          <w:rFonts w:ascii="Arial" w:hAnsi="Arial" w:cs="Arial"/>
          <w:sz w:val="20"/>
          <w:szCs w:val="24"/>
        </w:rPr>
        <w:t xml:space="preserve"> </w:t>
      </w:r>
      <w:r w:rsidR="00E46D7F">
        <w:rPr>
          <w:rFonts w:ascii="Arial" w:hAnsi="Arial" w:cs="Arial"/>
          <w:sz w:val="20"/>
          <w:szCs w:val="24"/>
        </w:rPr>
        <w:t>(</w:t>
      </w:r>
      <w:r>
        <w:rPr>
          <w:rFonts w:ascii="Arial" w:hAnsi="Arial" w:cs="Arial"/>
          <w:sz w:val="20"/>
          <w:szCs w:val="24"/>
        </w:rPr>
        <w:t xml:space="preserve">dependent on the </w:t>
      </w:r>
      <w:r w:rsidR="008064E8">
        <w:rPr>
          <w:rFonts w:ascii="Arial" w:hAnsi="Arial" w:cs="Arial"/>
          <w:sz w:val="20"/>
          <w:szCs w:val="24"/>
        </w:rPr>
        <w:t>Election/Referendum</w:t>
      </w:r>
      <w:r w:rsidR="00E46D7F">
        <w:rPr>
          <w:rFonts w:ascii="Arial" w:hAnsi="Arial" w:cs="Arial"/>
          <w:sz w:val="20"/>
          <w:szCs w:val="24"/>
        </w:rPr>
        <w:t xml:space="preserve"> </w:t>
      </w:r>
      <w:r>
        <w:rPr>
          <w:rFonts w:ascii="Arial" w:hAnsi="Arial" w:cs="Arial"/>
          <w:sz w:val="20"/>
          <w:szCs w:val="24"/>
        </w:rPr>
        <w:t>timetable</w:t>
      </w:r>
      <w:r w:rsidR="00E46D7F">
        <w:rPr>
          <w:rFonts w:ascii="Arial" w:hAnsi="Arial" w:cs="Arial"/>
          <w:sz w:val="20"/>
          <w:szCs w:val="24"/>
        </w:rPr>
        <w:t>)</w:t>
      </w:r>
      <w:r>
        <w:rPr>
          <w:rFonts w:ascii="Arial" w:hAnsi="Arial" w:cs="Arial"/>
          <w:sz w:val="20"/>
          <w:szCs w:val="24"/>
        </w:rPr>
        <w:t xml:space="preserve"> we will contact you with a </w:t>
      </w:r>
      <w:r w:rsidRPr="00E46D7F">
        <w:rPr>
          <w:rFonts w:ascii="Arial" w:hAnsi="Arial" w:cs="Arial"/>
          <w:i/>
          <w:sz w:val="20"/>
          <w:szCs w:val="24"/>
        </w:rPr>
        <w:t>Letter of Appointment</w:t>
      </w:r>
      <w:r>
        <w:rPr>
          <w:rFonts w:ascii="Arial" w:hAnsi="Arial" w:cs="Arial"/>
          <w:sz w:val="20"/>
          <w:szCs w:val="24"/>
        </w:rPr>
        <w:t xml:space="preserve"> which will detail where you have been posted. You </w:t>
      </w:r>
      <w:r w:rsidRPr="00A321B6">
        <w:rPr>
          <w:rFonts w:ascii="Arial" w:hAnsi="Arial" w:cs="Arial"/>
          <w:sz w:val="20"/>
        </w:rPr>
        <w:t>must return and sign the form attached to this letter to accept your appointment by the deadline indicated.</w:t>
      </w:r>
      <w:r w:rsidR="00F50676" w:rsidRPr="00A321B6">
        <w:rPr>
          <w:rFonts w:ascii="Arial" w:hAnsi="Arial" w:cs="Arial"/>
          <w:sz w:val="20"/>
        </w:rPr>
        <w:t xml:space="preserve"> </w:t>
      </w:r>
      <w:r w:rsidR="00A321B6" w:rsidRPr="00A321B6">
        <w:rPr>
          <w:rFonts w:ascii="Arial" w:hAnsi="Arial" w:cs="Arial"/>
          <w:sz w:val="20"/>
        </w:rPr>
        <w:t xml:space="preserve">By </w:t>
      </w:r>
      <w:r w:rsidR="00A321B6" w:rsidRPr="00A321B6">
        <w:rPr>
          <w:rFonts w:ascii="Arial" w:hAnsi="Arial" w:cs="Arial"/>
          <w:iCs/>
          <w:sz w:val="20"/>
        </w:rPr>
        <w:t xml:space="preserve">accepting an appointment you are offered you are confirming that </w:t>
      </w:r>
      <w:r w:rsidR="00A321B6" w:rsidRPr="00A321B6">
        <w:rPr>
          <w:rFonts w:ascii="Arial" w:hAnsi="Arial" w:cs="Arial"/>
          <w:sz w:val="20"/>
        </w:rPr>
        <w:t xml:space="preserve">you eligible to work in the </w:t>
      </w:r>
      <w:smartTag w:uri="urn:schemas-microsoft-com:office:smarttags" w:element="place">
        <w:smartTag w:uri="urn:schemas-microsoft-com:office:smarttags" w:element="country-region">
          <w:r w:rsidR="00A321B6" w:rsidRPr="00A321B6">
            <w:rPr>
              <w:rFonts w:ascii="Arial" w:hAnsi="Arial" w:cs="Arial"/>
              <w:sz w:val="20"/>
            </w:rPr>
            <w:t>UK</w:t>
          </w:r>
        </w:smartTag>
      </w:smartTag>
      <w:r w:rsidR="00FB495E">
        <w:rPr>
          <w:rFonts w:ascii="Arial" w:hAnsi="Arial" w:cs="Arial"/>
          <w:sz w:val="20"/>
        </w:rPr>
        <w:t>.</w:t>
      </w:r>
      <w:r w:rsidR="00A321B6" w:rsidRPr="00E46D7F">
        <w:rPr>
          <w:rFonts w:ascii="Arial" w:hAnsi="Arial" w:cs="Arial"/>
          <w:i/>
          <w:sz w:val="20"/>
          <w:szCs w:val="24"/>
        </w:rPr>
        <w:t xml:space="preserve"> </w:t>
      </w:r>
      <w:r w:rsidR="00F50676" w:rsidRPr="00E46D7F">
        <w:rPr>
          <w:rFonts w:ascii="Arial" w:hAnsi="Arial" w:cs="Arial"/>
          <w:i/>
          <w:sz w:val="20"/>
          <w:szCs w:val="24"/>
        </w:rPr>
        <w:t>Please only accept the position if you definitely able to work on that day.</w:t>
      </w:r>
    </w:p>
    <w:p w:rsidR="00705C0D" w:rsidRDefault="00705C0D" w:rsidP="001F2E10">
      <w:pPr>
        <w:rPr>
          <w:rFonts w:ascii="Arial" w:hAnsi="Arial" w:cs="Arial"/>
          <w:sz w:val="20"/>
          <w:szCs w:val="24"/>
        </w:rPr>
      </w:pPr>
    </w:p>
    <w:p w:rsidR="001F2E10" w:rsidRDefault="00253FBF" w:rsidP="001F2E10">
      <w:pPr>
        <w:rPr>
          <w:rFonts w:ascii="Arial" w:hAnsi="Arial" w:cs="Arial"/>
          <w:sz w:val="20"/>
          <w:szCs w:val="24"/>
        </w:rPr>
      </w:pPr>
      <w:r>
        <w:rPr>
          <w:rFonts w:ascii="Arial" w:hAnsi="Arial" w:cs="Arial"/>
          <w:sz w:val="20"/>
          <w:szCs w:val="24"/>
        </w:rPr>
        <w:t xml:space="preserve">The </w:t>
      </w:r>
      <w:r w:rsidR="008064E8">
        <w:rPr>
          <w:rFonts w:ascii="Arial" w:hAnsi="Arial" w:cs="Arial"/>
          <w:sz w:val="20"/>
          <w:szCs w:val="24"/>
        </w:rPr>
        <w:t>Election/Referendum</w:t>
      </w:r>
      <w:r>
        <w:rPr>
          <w:rFonts w:ascii="Arial" w:hAnsi="Arial" w:cs="Arial"/>
          <w:sz w:val="20"/>
          <w:szCs w:val="24"/>
        </w:rPr>
        <w:t xml:space="preserve"> Office endeavour to place staff at the location and posts that they request but in popular </w:t>
      </w:r>
      <w:r w:rsidR="006246F6">
        <w:rPr>
          <w:rFonts w:ascii="Arial" w:hAnsi="Arial" w:cs="Arial"/>
          <w:sz w:val="20"/>
          <w:szCs w:val="24"/>
        </w:rPr>
        <w:t xml:space="preserve">Polling Stations and </w:t>
      </w:r>
      <w:r>
        <w:rPr>
          <w:rFonts w:ascii="Arial" w:hAnsi="Arial" w:cs="Arial"/>
          <w:sz w:val="20"/>
          <w:szCs w:val="24"/>
        </w:rPr>
        <w:t xml:space="preserve">areas this may not always be possible and you may be asked to travel if you </w:t>
      </w:r>
      <w:r w:rsidR="00547EB7">
        <w:rPr>
          <w:rFonts w:ascii="Arial" w:hAnsi="Arial" w:cs="Arial"/>
          <w:sz w:val="20"/>
          <w:szCs w:val="24"/>
        </w:rPr>
        <w:t>have indicated this on your registration form</w:t>
      </w:r>
      <w:r>
        <w:rPr>
          <w:rFonts w:ascii="Arial" w:hAnsi="Arial" w:cs="Arial"/>
          <w:sz w:val="20"/>
          <w:szCs w:val="24"/>
        </w:rPr>
        <w:t xml:space="preserve">. </w:t>
      </w:r>
    </w:p>
    <w:p w:rsidR="00705C0D" w:rsidRDefault="00705C0D" w:rsidP="001F2E10">
      <w:pPr>
        <w:rPr>
          <w:rFonts w:ascii="Arial" w:hAnsi="Arial" w:cs="Arial"/>
          <w:sz w:val="20"/>
          <w:szCs w:val="24"/>
        </w:rPr>
      </w:pPr>
    </w:p>
    <w:p w:rsidR="00705C0D" w:rsidRPr="00253FBF" w:rsidRDefault="00112E83" w:rsidP="001F2E10">
      <w:pPr>
        <w:rPr>
          <w:rFonts w:ascii="Arial" w:hAnsi="Arial" w:cs="Arial"/>
          <w:sz w:val="20"/>
          <w:szCs w:val="24"/>
        </w:rPr>
      </w:pPr>
      <w:r>
        <w:rPr>
          <w:rFonts w:ascii="Arial" w:hAnsi="Arial" w:cs="Arial"/>
          <w:sz w:val="20"/>
          <w:szCs w:val="24"/>
        </w:rPr>
        <w:t xml:space="preserve">If you do not hear from us and </w:t>
      </w:r>
      <w:r w:rsidR="00253FBF">
        <w:rPr>
          <w:rFonts w:ascii="Arial" w:hAnsi="Arial" w:cs="Arial"/>
          <w:sz w:val="20"/>
          <w:szCs w:val="24"/>
        </w:rPr>
        <w:t xml:space="preserve">you do not get posted for a particular </w:t>
      </w:r>
      <w:r w:rsidR="008064E8">
        <w:rPr>
          <w:rFonts w:ascii="Arial" w:hAnsi="Arial" w:cs="Arial"/>
          <w:sz w:val="20"/>
          <w:szCs w:val="24"/>
        </w:rPr>
        <w:t>Election/Referendum</w:t>
      </w:r>
      <w:r w:rsidR="00253FBF">
        <w:rPr>
          <w:rFonts w:ascii="Arial" w:hAnsi="Arial" w:cs="Arial"/>
          <w:sz w:val="20"/>
          <w:szCs w:val="24"/>
        </w:rPr>
        <w:t xml:space="preserve"> please do not be disheartened, we endeavour to rotate all staff </w:t>
      </w:r>
      <w:r w:rsidR="00705C0D">
        <w:rPr>
          <w:rFonts w:ascii="Arial" w:hAnsi="Arial" w:cs="Arial"/>
          <w:sz w:val="20"/>
          <w:szCs w:val="24"/>
        </w:rPr>
        <w:t>over a couple of years s</w:t>
      </w:r>
      <w:r w:rsidR="00253FBF">
        <w:rPr>
          <w:rFonts w:ascii="Arial" w:hAnsi="Arial" w:cs="Arial"/>
          <w:sz w:val="20"/>
          <w:szCs w:val="24"/>
        </w:rPr>
        <w:t xml:space="preserve">o that </w:t>
      </w:r>
      <w:r w:rsidR="00F50676">
        <w:rPr>
          <w:rFonts w:ascii="Arial" w:hAnsi="Arial" w:cs="Arial"/>
          <w:sz w:val="20"/>
          <w:szCs w:val="24"/>
        </w:rPr>
        <w:t>all can</w:t>
      </w:r>
      <w:r w:rsidR="00253FBF">
        <w:rPr>
          <w:rFonts w:ascii="Arial" w:hAnsi="Arial" w:cs="Arial"/>
          <w:sz w:val="20"/>
          <w:szCs w:val="24"/>
        </w:rPr>
        <w:t xml:space="preserve"> have an </w:t>
      </w:r>
      <w:r w:rsidR="00547EB7">
        <w:rPr>
          <w:rFonts w:ascii="Arial" w:hAnsi="Arial" w:cs="Arial"/>
          <w:sz w:val="20"/>
          <w:szCs w:val="24"/>
        </w:rPr>
        <w:t>opportunity</w:t>
      </w:r>
      <w:r w:rsidR="00705C0D">
        <w:rPr>
          <w:rFonts w:ascii="Arial" w:hAnsi="Arial" w:cs="Arial"/>
          <w:sz w:val="20"/>
          <w:szCs w:val="24"/>
        </w:rPr>
        <w:t xml:space="preserve"> to work. If you do not get placed in one year, as long as you are available the following year you will be first on the list to be posted for the next </w:t>
      </w:r>
      <w:r w:rsidR="008064E8">
        <w:rPr>
          <w:rFonts w:ascii="Arial" w:hAnsi="Arial" w:cs="Arial"/>
          <w:sz w:val="20"/>
          <w:szCs w:val="24"/>
        </w:rPr>
        <w:t>Election/Referendum</w:t>
      </w:r>
      <w:r w:rsidR="00705C0D">
        <w:rPr>
          <w:rFonts w:ascii="Arial" w:hAnsi="Arial" w:cs="Arial"/>
          <w:sz w:val="20"/>
          <w:szCs w:val="24"/>
        </w:rPr>
        <w:t>.</w:t>
      </w:r>
    </w:p>
    <w:p w:rsidR="003852D0" w:rsidRDefault="003852D0" w:rsidP="001F2E10">
      <w:pPr>
        <w:rPr>
          <w:rFonts w:ascii="Arial" w:hAnsi="Arial" w:cs="Arial"/>
          <w:sz w:val="20"/>
          <w:szCs w:val="24"/>
          <w:u w:val="single"/>
        </w:rPr>
      </w:pPr>
    </w:p>
    <w:p w:rsidR="00705C0D" w:rsidRPr="00705C0D" w:rsidRDefault="00705C0D" w:rsidP="001F2E10">
      <w:pPr>
        <w:rPr>
          <w:rFonts w:ascii="Arial" w:hAnsi="Arial" w:cs="Arial"/>
          <w:sz w:val="20"/>
          <w:szCs w:val="24"/>
        </w:rPr>
      </w:pPr>
      <w:r>
        <w:rPr>
          <w:rFonts w:ascii="Arial" w:hAnsi="Arial" w:cs="Arial"/>
          <w:sz w:val="20"/>
          <w:szCs w:val="24"/>
        </w:rPr>
        <w:t xml:space="preserve">Once you have been appointed for that </w:t>
      </w:r>
      <w:r w:rsidR="008064E8">
        <w:rPr>
          <w:rFonts w:ascii="Arial" w:hAnsi="Arial" w:cs="Arial"/>
          <w:sz w:val="20"/>
          <w:szCs w:val="24"/>
        </w:rPr>
        <w:t>Election/Referendum</w:t>
      </w:r>
      <w:r>
        <w:rPr>
          <w:rFonts w:ascii="Arial" w:hAnsi="Arial" w:cs="Arial"/>
          <w:sz w:val="20"/>
          <w:szCs w:val="24"/>
        </w:rPr>
        <w:t xml:space="preserve"> we will send you </w:t>
      </w:r>
      <w:smartTag w:uri="urn:schemas-microsoft-com:office:smarttags" w:element="City">
        <w:smartTag w:uri="urn:schemas-microsoft-com:office:smarttags" w:element="place">
          <w:r>
            <w:rPr>
              <w:rFonts w:ascii="Arial" w:hAnsi="Arial" w:cs="Arial"/>
              <w:sz w:val="20"/>
              <w:szCs w:val="24"/>
            </w:rPr>
            <w:t>furth</w:t>
          </w:r>
        </w:smartTag>
      </w:smartTag>
      <w:r>
        <w:rPr>
          <w:rFonts w:ascii="Arial" w:hAnsi="Arial" w:cs="Arial"/>
          <w:sz w:val="20"/>
          <w:szCs w:val="24"/>
        </w:rPr>
        <w:t xml:space="preserve">er details and information </w:t>
      </w:r>
      <w:r w:rsidR="00F50676">
        <w:rPr>
          <w:rFonts w:ascii="Arial" w:hAnsi="Arial" w:cs="Arial"/>
          <w:sz w:val="20"/>
          <w:szCs w:val="24"/>
        </w:rPr>
        <w:t>about training where applicable.</w:t>
      </w:r>
    </w:p>
    <w:p w:rsidR="00705C0D" w:rsidRPr="0004270E" w:rsidRDefault="00705C0D" w:rsidP="001F2E10">
      <w:pPr>
        <w:rPr>
          <w:rFonts w:ascii="Arial" w:hAnsi="Arial" w:cs="Arial"/>
          <w:sz w:val="20"/>
          <w:szCs w:val="24"/>
          <w:u w:val="single"/>
        </w:rPr>
      </w:pPr>
    </w:p>
    <w:p w:rsidR="001F2E10" w:rsidRPr="0004270E" w:rsidRDefault="001F2E10" w:rsidP="001F2E10">
      <w:pPr>
        <w:rPr>
          <w:rFonts w:ascii="Arial" w:hAnsi="Arial" w:cs="Arial"/>
          <w:b/>
          <w:sz w:val="20"/>
          <w:szCs w:val="24"/>
          <w:u w:val="single"/>
        </w:rPr>
      </w:pPr>
      <w:r w:rsidRPr="0004270E">
        <w:rPr>
          <w:rFonts w:ascii="Arial" w:hAnsi="Arial" w:cs="Arial"/>
          <w:b/>
          <w:sz w:val="20"/>
          <w:szCs w:val="24"/>
          <w:u w:val="single"/>
        </w:rPr>
        <w:t>Annual Canvass of Staff</w:t>
      </w:r>
    </w:p>
    <w:p w:rsidR="001F2E10" w:rsidRDefault="001F2E10" w:rsidP="001F2E10">
      <w:pPr>
        <w:rPr>
          <w:rFonts w:ascii="Arial" w:hAnsi="Arial" w:cs="Arial"/>
          <w:i/>
          <w:sz w:val="20"/>
          <w:szCs w:val="24"/>
        </w:rPr>
      </w:pPr>
      <w:r w:rsidRPr="0004270E">
        <w:rPr>
          <w:rFonts w:ascii="Arial" w:hAnsi="Arial" w:cs="Arial"/>
          <w:sz w:val="20"/>
          <w:szCs w:val="24"/>
        </w:rPr>
        <w:t xml:space="preserve">Once a year the </w:t>
      </w:r>
      <w:r w:rsidR="008064E8">
        <w:rPr>
          <w:rFonts w:ascii="Arial" w:hAnsi="Arial" w:cs="Arial"/>
          <w:sz w:val="20"/>
          <w:szCs w:val="24"/>
        </w:rPr>
        <w:t>Election/Referendum</w:t>
      </w:r>
      <w:r w:rsidRPr="0004270E">
        <w:rPr>
          <w:rFonts w:ascii="Arial" w:hAnsi="Arial" w:cs="Arial"/>
          <w:sz w:val="20"/>
          <w:szCs w:val="24"/>
        </w:rPr>
        <w:t xml:space="preserve"> Office will contact all staff to check that their details are current and ensure that we have the correct contact details for you. It is important that these are right as sometimes </w:t>
      </w:r>
      <w:r w:rsidR="008064E8">
        <w:rPr>
          <w:rFonts w:ascii="Arial" w:hAnsi="Arial" w:cs="Arial"/>
          <w:sz w:val="20"/>
          <w:szCs w:val="24"/>
        </w:rPr>
        <w:t>an Election/Referendum</w:t>
      </w:r>
      <w:r w:rsidRPr="0004270E">
        <w:rPr>
          <w:rFonts w:ascii="Arial" w:hAnsi="Arial" w:cs="Arial"/>
          <w:sz w:val="20"/>
          <w:szCs w:val="24"/>
        </w:rPr>
        <w:t xml:space="preserve"> </w:t>
      </w:r>
      <w:proofErr w:type="gramStart"/>
      <w:r w:rsidRPr="0004270E">
        <w:rPr>
          <w:rFonts w:ascii="Arial" w:hAnsi="Arial" w:cs="Arial"/>
          <w:sz w:val="20"/>
          <w:szCs w:val="24"/>
        </w:rPr>
        <w:t>are</w:t>
      </w:r>
      <w:proofErr w:type="gramEnd"/>
      <w:r w:rsidRPr="0004270E">
        <w:rPr>
          <w:rFonts w:ascii="Arial" w:hAnsi="Arial" w:cs="Arial"/>
          <w:sz w:val="20"/>
          <w:szCs w:val="24"/>
        </w:rPr>
        <w:t xml:space="preserve"> called very quickly. This is usually done during December to February each year and is </w:t>
      </w:r>
      <w:r w:rsidR="006A05C8">
        <w:rPr>
          <w:rFonts w:ascii="Arial" w:hAnsi="Arial" w:cs="Arial"/>
          <w:sz w:val="20"/>
          <w:szCs w:val="24"/>
        </w:rPr>
        <w:t>usually</w:t>
      </w:r>
      <w:r w:rsidRPr="0004270E">
        <w:rPr>
          <w:rFonts w:ascii="Arial" w:hAnsi="Arial" w:cs="Arial"/>
          <w:sz w:val="20"/>
          <w:szCs w:val="24"/>
        </w:rPr>
        <w:t xml:space="preserve"> done</w:t>
      </w:r>
      <w:r w:rsidR="003852D0" w:rsidRPr="0004270E">
        <w:rPr>
          <w:rFonts w:ascii="Arial" w:hAnsi="Arial" w:cs="Arial"/>
          <w:sz w:val="20"/>
          <w:szCs w:val="24"/>
        </w:rPr>
        <w:t xml:space="preserve"> at the same time as we </w:t>
      </w:r>
      <w:r w:rsidR="006246F6">
        <w:rPr>
          <w:rFonts w:ascii="Arial" w:hAnsi="Arial" w:cs="Arial"/>
          <w:i/>
          <w:sz w:val="20"/>
          <w:szCs w:val="24"/>
        </w:rPr>
        <w:t xml:space="preserve">check availability </w:t>
      </w:r>
      <w:r w:rsidR="006246F6" w:rsidRPr="006246F6">
        <w:rPr>
          <w:rFonts w:ascii="Arial" w:hAnsi="Arial" w:cs="Arial"/>
          <w:sz w:val="20"/>
          <w:szCs w:val="24"/>
        </w:rPr>
        <w:t>(see above)</w:t>
      </w:r>
      <w:r w:rsidR="006246F6">
        <w:rPr>
          <w:rFonts w:ascii="Arial" w:hAnsi="Arial" w:cs="Arial"/>
          <w:sz w:val="20"/>
          <w:szCs w:val="24"/>
        </w:rPr>
        <w:t>.</w:t>
      </w:r>
    </w:p>
    <w:p w:rsidR="00F50676" w:rsidRPr="0004270E" w:rsidRDefault="00F50676" w:rsidP="001F2E10">
      <w:pPr>
        <w:rPr>
          <w:rFonts w:ascii="Arial" w:hAnsi="Arial" w:cs="Arial"/>
          <w:sz w:val="20"/>
          <w:szCs w:val="24"/>
        </w:rPr>
      </w:pPr>
    </w:p>
    <w:p w:rsidR="001F2E10" w:rsidRDefault="001F2E10" w:rsidP="001F2E10">
      <w:pPr>
        <w:rPr>
          <w:rFonts w:ascii="Arial" w:hAnsi="Arial" w:cs="Arial"/>
          <w:sz w:val="20"/>
          <w:szCs w:val="24"/>
        </w:rPr>
      </w:pPr>
      <w:r w:rsidRPr="0004270E">
        <w:rPr>
          <w:rFonts w:ascii="Arial" w:hAnsi="Arial" w:cs="Arial"/>
          <w:sz w:val="20"/>
          <w:szCs w:val="24"/>
        </w:rPr>
        <w:t>If we do not hear back from staff during this period then their name will be taken off our database.</w:t>
      </w:r>
    </w:p>
    <w:p w:rsidR="00F50676" w:rsidRDefault="00F50676" w:rsidP="001F2E10">
      <w:pPr>
        <w:rPr>
          <w:rFonts w:ascii="Arial" w:hAnsi="Arial" w:cs="Arial"/>
          <w:sz w:val="20"/>
          <w:szCs w:val="24"/>
        </w:rPr>
      </w:pPr>
    </w:p>
    <w:p w:rsidR="00F50676" w:rsidRDefault="00F50676" w:rsidP="00F50676">
      <w:pPr>
        <w:rPr>
          <w:sz w:val="20"/>
          <w:szCs w:val="24"/>
        </w:rPr>
      </w:pPr>
      <w:r w:rsidRPr="00F50676">
        <w:rPr>
          <w:rFonts w:ascii="Arial" w:hAnsi="Arial" w:cs="Arial"/>
          <w:b/>
          <w:sz w:val="20"/>
          <w:szCs w:val="24"/>
          <w:u w:val="single"/>
        </w:rPr>
        <w:t>Removing or changing details</w:t>
      </w:r>
    </w:p>
    <w:p w:rsidR="00F50676" w:rsidRDefault="00F50676" w:rsidP="00F50676">
      <w:pPr>
        <w:rPr>
          <w:rFonts w:ascii="Arial" w:hAnsi="Arial" w:cs="Arial"/>
          <w:sz w:val="20"/>
          <w:szCs w:val="24"/>
        </w:rPr>
      </w:pPr>
      <w:r w:rsidRPr="00F50676">
        <w:rPr>
          <w:rFonts w:ascii="Arial" w:hAnsi="Arial" w:cs="Arial"/>
          <w:sz w:val="20"/>
          <w:szCs w:val="24"/>
        </w:rPr>
        <w:t xml:space="preserve">If at any time you want to remove your details from the database, change your details or preferences please write or email the </w:t>
      </w:r>
      <w:r w:rsidR="008064E8">
        <w:rPr>
          <w:rFonts w:ascii="Arial" w:hAnsi="Arial" w:cs="Arial"/>
          <w:sz w:val="20"/>
          <w:szCs w:val="24"/>
        </w:rPr>
        <w:t>Election/Referendum</w:t>
      </w:r>
      <w:r w:rsidRPr="00F50676">
        <w:rPr>
          <w:rFonts w:ascii="Arial" w:hAnsi="Arial" w:cs="Arial"/>
          <w:sz w:val="20"/>
          <w:szCs w:val="24"/>
        </w:rPr>
        <w:t xml:space="preserve"> Office. Please note that during </w:t>
      </w:r>
      <w:r w:rsidR="008064E8">
        <w:rPr>
          <w:rFonts w:ascii="Arial" w:hAnsi="Arial" w:cs="Arial"/>
          <w:sz w:val="20"/>
          <w:szCs w:val="24"/>
        </w:rPr>
        <w:t>Election/Referendum</w:t>
      </w:r>
      <w:r w:rsidRPr="00F50676">
        <w:rPr>
          <w:rFonts w:ascii="Arial" w:hAnsi="Arial" w:cs="Arial"/>
          <w:sz w:val="20"/>
          <w:szCs w:val="24"/>
        </w:rPr>
        <w:t xml:space="preserve"> time</w:t>
      </w:r>
      <w:r>
        <w:rPr>
          <w:rFonts w:ascii="Arial" w:hAnsi="Arial" w:cs="Arial"/>
          <w:sz w:val="20"/>
          <w:szCs w:val="24"/>
        </w:rPr>
        <w:t xml:space="preserve"> we may not be able to get back to you </w:t>
      </w:r>
      <w:r w:rsidR="006246F6">
        <w:rPr>
          <w:rFonts w:ascii="Arial" w:hAnsi="Arial" w:cs="Arial"/>
          <w:sz w:val="20"/>
          <w:szCs w:val="24"/>
        </w:rPr>
        <w:t>straight</w:t>
      </w:r>
      <w:r>
        <w:rPr>
          <w:rFonts w:ascii="Arial" w:hAnsi="Arial" w:cs="Arial"/>
          <w:sz w:val="20"/>
          <w:szCs w:val="24"/>
        </w:rPr>
        <w:t xml:space="preserve"> away.</w:t>
      </w:r>
      <w:r w:rsidR="006A05C8">
        <w:rPr>
          <w:rFonts w:ascii="Arial" w:hAnsi="Arial" w:cs="Arial"/>
          <w:sz w:val="20"/>
          <w:szCs w:val="24"/>
        </w:rPr>
        <w:t xml:space="preserve"> Please note that unless you tell us you have moved house your canvass forms will be sent to your old address. We do not take information about persons moving from any other department.</w:t>
      </w:r>
    </w:p>
    <w:p w:rsidR="00F50676" w:rsidRDefault="00F50676" w:rsidP="00F50676">
      <w:pPr>
        <w:rPr>
          <w:rFonts w:ascii="Arial" w:hAnsi="Arial" w:cs="Arial"/>
          <w:sz w:val="20"/>
          <w:szCs w:val="24"/>
        </w:rPr>
      </w:pPr>
    </w:p>
    <w:p w:rsidR="00F50676" w:rsidRDefault="00F50676" w:rsidP="00F50676">
      <w:pPr>
        <w:rPr>
          <w:rFonts w:ascii="Arial" w:hAnsi="Arial" w:cs="Arial"/>
          <w:sz w:val="20"/>
          <w:szCs w:val="24"/>
        </w:rPr>
      </w:pPr>
      <w:r>
        <w:rPr>
          <w:rFonts w:ascii="Arial" w:hAnsi="Arial" w:cs="Arial"/>
          <w:sz w:val="20"/>
          <w:szCs w:val="24"/>
        </w:rPr>
        <w:t xml:space="preserve">If you have any queries please do not hesitate to contact the </w:t>
      </w:r>
      <w:r w:rsidR="008064E8">
        <w:rPr>
          <w:rFonts w:ascii="Arial" w:hAnsi="Arial" w:cs="Arial"/>
          <w:sz w:val="20"/>
          <w:szCs w:val="24"/>
        </w:rPr>
        <w:t>Election/Referendum</w:t>
      </w:r>
      <w:r>
        <w:rPr>
          <w:rFonts w:ascii="Arial" w:hAnsi="Arial" w:cs="Arial"/>
          <w:sz w:val="20"/>
          <w:szCs w:val="24"/>
        </w:rPr>
        <w:t xml:space="preserve"> Officer on </w:t>
      </w:r>
      <w:r w:rsidR="00546F76">
        <w:rPr>
          <w:rFonts w:ascii="Arial" w:hAnsi="Arial" w:cs="Arial"/>
          <w:sz w:val="20"/>
          <w:szCs w:val="24"/>
        </w:rPr>
        <w:t>(phone no)</w:t>
      </w:r>
      <w:r>
        <w:rPr>
          <w:rFonts w:ascii="Arial" w:hAnsi="Arial" w:cs="Arial"/>
          <w:sz w:val="20"/>
          <w:szCs w:val="24"/>
        </w:rPr>
        <w:t xml:space="preserve"> or email </w:t>
      </w:r>
      <w:r w:rsidR="00546F76">
        <w:rPr>
          <w:rFonts w:ascii="Arial" w:hAnsi="Arial" w:cs="Arial"/>
          <w:sz w:val="20"/>
          <w:szCs w:val="24"/>
        </w:rPr>
        <w:t>(email address)</w:t>
      </w:r>
    </w:p>
    <w:p w:rsidR="00C33B6E" w:rsidRPr="00853E3B" w:rsidRDefault="00C33B6E" w:rsidP="00F50676">
      <w:pPr>
        <w:rPr>
          <w:rFonts w:ascii="Arial" w:hAnsi="Arial" w:cs="Arial"/>
          <w:b/>
          <w:szCs w:val="24"/>
        </w:rPr>
      </w:pPr>
      <w:r w:rsidRPr="0004270E">
        <w:rPr>
          <w:sz w:val="20"/>
          <w:szCs w:val="24"/>
        </w:rPr>
        <w:br w:type="page"/>
      </w:r>
      <w:r w:rsidR="004E5381">
        <w:rPr>
          <w:rFonts w:ascii="Arial" w:hAnsi="Arial" w:cs="Arial"/>
          <w:b/>
          <w:szCs w:val="24"/>
        </w:rPr>
        <w:lastRenderedPageBreak/>
        <w:t>Electoral</w:t>
      </w:r>
      <w:r w:rsidR="00853E3B" w:rsidRPr="00853E3B">
        <w:rPr>
          <w:rFonts w:ascii="Arial" w:hAnsi="Arial" w:cs="Arial"/>
          <w:b/>
          <w:szCs w:val="24"/>
        </w:rPr>
        <w:t xml:space="preserve"> </w:t>
      </w:r>
      <w:r w:rsidR="00253FBF">
        <w:rPr>
          <w:rFonts w:ascii="Arial" w:hAnsi="Arial" w:cs="Arial"/>
          <w:b/>
          <w:szCs w:val="24"/>
        </w:rPr>
        <w:t xml:space="preserve">Duties </w:t>
      </w:r>
      <w:r w:rsidR="004E5381">
        <w:rPr>
          <w:rFonts w:ascii="Arial" w:hAnsi="Arial" w:cs="Arial"/>
          <w:b/>
          <w:szCs w:val="24"/>
        </w:rPr>
        <w:t>Application</w:t>
      </w:r>
      <w:r w:rsidR="00853E3B" w:rsidRPr="00853E3B">
        <w:rPr>
          <w:rFonts w:ascii="Arial" w:hAnsi="Arial" w:cs="Arial"/>
          <w:b/>
          <w:szCs w:val="24"/>
        </w:rPr>
        <w:t xml:space="preserve"> Form</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425"/>
        <w:gridCol w:w="2268"/>
        <w:gridCol w:w="142"/>
        <w:gridCol w:w="284"/>
        <w:gridCol w:w="141"/>
        <w:gridCol w:w="142"/>
        <w:gridCol w:w="425"/>
        <w:gridCol w:w="142"/>
        <w:gridCol w:w="567"/>
        <w:gridCol w:w="567"/>
        <w:gridCol w:w="567"/>
        <w:gridCol w:w="284"/>
        <w:gridCol w:w="283"/>
        <w:gridCol w:w="646"/>
        <w:gridCol w:w="647"/>
        <w:gridCol w:w="692"/>
      </w:tblGrid>
      <w:tr w:rsidR="000D30C4" w:rsidTr="00EF1404">
        <w:trPr>
          <w:trHeight w:val="332"/>
        </w:trPr>
        <w:tc>
          <w:tcPr>
            <w:tcW w:w="5245" w:type="dxa"/>
            <w:gridSpan w:val="6"/>
            <w:shd w:val="pct12" w:color="auto" w:fill="FFFFFF"/>
            <w:vAlign w:val="center"/>
          </w:tcPr>
          <w:p w:rsidR="000D30C4" w:rsidRPr="00F8504C" w:rsidRDefault="00C33B6E">
            <w:pPr>
              <w:rPr>
                <w:rFonts w:ascii="Arial" w:hAnsi="Arial"/>
                <w:b/>
                <w:sz w:val="20"/>
              </w:rPr>
            </w:pPr>
            <w:r>
              <w:rPr>
                <w:rFonts w:ascii="Arial" w:hAnsi="Arial" w:cs="Arial"/>
                <w:sz w:val="18"/>
                <w:szCs w:val="18"/>
              </w:rPr>
              <w:br w:type="page"/>
            </w:r>
            <w:r w:rsidR="000D30C4" w:rsidRPr="00F8504C">
              <w:rPr>
                <w:rFonts w:ascii="Arial" w:hAnsi="Arial"/>
                <w:b/>
                <w:sz w:val="20"/>
              </w:rPr>
              <w:t xml:space="preserve">Title </w:t>
            </w:r>
            <w:r w:rsidR="000D30C4" w:rsidRPr="00F8504C">
              <w:rPr>
                <w:rFonts w:ascii="Arial" w:hAnsi="Arial"/>
                <w:i/>
                <w:sz w:val="16"/>
                <w:szCs w:val="16"/>
              </w:rPr>
              <w:t>(Miss/Miss/Mr/Mrs</w:t>
            </w:r>
            <w:r w:rsidR="00286690" w:rsidRPr="00F8504C">
              <w:rPr>
                <w:rFonts w:ascii="Arial" w:hAnsi="Arial"/>
                <w:i/>
                <w:sz w:val="16"/>
                <w:szCs w:val="16"/>
              </w:rPr>
              <w:t>/Other</w:t>
            </w:r>
            <w:r w:rsidR="000D30C4" w:rsidRPr="00F8504C">
              <w:rPr>
                <w:rFonts w:ascii="Arial" w:hAnsi="Arial"/>
                <w:i/>
                <w:sz w:val="16"/>
                <w:szCs w:val="16"/>
              </w:rPr>
              <w:t>)</w:t>
            </w:r>
          </w:p>
        </w:tc>
        <w:tc>
          <w:tcPr>
            <w:tcW w:w="4962" w:type="dxa"/>
            <w:gridSpan w:val="11"/>
            <w:vAlign w:val="center"/>
          </w:tcPr>
          <w:p w:rsidR="000D30C4" w:rsidRPr="005E3F58" w:rsidRDefault="000D30C4" w:rsidP="00F8504C">
            <w:pPr>
              <w:rPr>
                <w:rFonts w:ascii="Arial" w:hAnsi="Arial"/>
                <w:sz w:val="22"/>
              </w:rPr>
            </w:pPr>
          </w:p>
        </w:tc>
      </w:tr>
      <w:tr w:rsidR="000D30C4" w:rsidTr="00F8504C">
        <w:trPr>
          <w:trHeight w:val="427"/>
        </w:trPr>
        <w:tc>
          <w:tcPr>
            <w:tcW w:w="5245" w:type="dxa"/>
            <w:gridSpan w:val="6"/>
            <w:shd w:val="pct12" w:color="auto" w:fill="FFFFFF"/>
            <w:vAlign w:val="center"/>
          </w:tcPr>
          <w:p w:rsidR="000D30C4" w:rsidRPr="00F8504C" w:rsidRDefault="000D30C4">
            <w:pPr>
              <w:rPr>
                <w:rFonts w:ascii="Arial" w:hAnsi="Arial"/>
                <w:i/>
                <w:sz w:val="20"/>
              </w:rPr>
            </w:pPr>
            <w:r w:rsidRPr="00F8504C">
              <w:rPr>
                <w:rFonts w:ascii="Arial" w:hAnsi="Arial"/>
                <w:b/>
                <w:sz w:val="20"/>
              </w:rPr>
              <w:t>First Name</w:t>
            </w:r>
            <w:r w:rsidR="00553EF0" w:rsidRPr="00F8504C">
              <w:rPr>
                <w:rFonts w:ascii="Arial" w:hAnsi="Arial"/>
                <w:b/>
                <w:sz w:val="20"/>
              </w:rPr>
              <w:t xml:space="preserve"> </w:t>
            </w:r>
            <w:r w:rsidR="005E3F58" w:rsidRPr="00F8504C">
              <w:rPr>
                <w:rFonts w:ascii="Arial" w:hAnsi="Arial"/>
                <w:b/>
                <w:sz w:val="20"/>
              </w:rPr>
              <w:br/>
            </w:r>
            <w:r w:rsidR="00553EF0" w:rsidRPr="00F8504C">
              <w:rPr>
                <w:rFonts w:ascii="Arial" w:hAnsi="Arial"/>
                <w:i/>
                <w:sz w:val="16"/>
              </w:rPr>
              <w:t xml:space="preserve">(if commonly </w:t>
            </w:r>
            <w:r w:rsidR="00A76BE8" w:rsidRPr="00F8504C">
              <w:rPr>
                <w:rFonts w:ascii="Arial" w:hAnsi="Arial"/>
                <w:i/>
                <w:sz w:val="16"/>
              </w:rPr>
              <w:t xml:space="preserve">known by another name </w:t>
            </w:r>
            <w:r w:rsidR="00553EF0" w:rsidRPr="00F8504C">
              <w:rPr>
                <w:rFonts w:ascii="Arial" w:hAnsi="Arial"/>
                <w:i/>
                <w:sz w:val="16"/>
              </w:rPr>
              <w:t>include in brackets alongside)</w:t>
            </w:r>
          </w:p>
        </w:tc>
        <w:tc>
          <w:tcPr>
            <w:tcW w:w="4962" w:type="dxa"/>
            <w:gridSpan w:val="11"/>
            <w:vAlign w:val="center"/>
          </w:tcPr>
          <w:p w:rsidR="000D30C4" w:rsidRPr="005E3F58" w:rsidRDefault="000D30C4">
            <w:pPr>
              <w:jc w:val="center"/>
              <w:rPr>
                <w:rFonts w:ascii="Arial" w:hAnsi="Arial"/>
                <w:sz w:val="22"/>
              </w:rPr>
            </w:pPr>
          </w:p>
        </w:tc>
      </w:tr>
      <w:tr w:rsidR="000D30C4" w:rsidTr="00F8504C">
        <w:trPr>
          <w:trHeight w:val="341"/>
        </w:trPr>
        <w:tc>
          <w:tcPr>
            <w:tcW w:w="5245" w:type="dxa"/>
            <w:gridSpan w:val="6"/>
            <w:shd w:val="pct12" w:color="auto" w:fill="FFFFFF"/>
            <w:vAlign w:val="center"/>
          </w:tcPr>
          <w:p w:rsidR="000D30C4" w:rsidRPr="00F8504C" w:rsidRDefault="000D30C4">
            <w:pPr>
              <w:rPr>
                <w:rFonts w:ascii="Arial" w:hAnsi="Arial"/>
                <w:b/>
                <w:sz w:val="20"/>
              </w:rPr>
            </w:pPr>
            <w:r w:rsidRPr="00F8504C">
              <w:rPr>
                <w:rFonts w:ascii="Arial" w:hAnsi="Arial"/>
                <w:b/>
                <w:sz w:val="20"/>
              </w:rPr>
              <w:t>Last Name</w:t>
            </w:r>
          </w:p>
        </w:tc>
        <w:tc>
          <w:tcPr>
            <w:tcW w:w="4962" w:type="dxa"/>
            <w:gridSpan w:val="11"/>
            <w:vAlign w:val="center"/>
          </w:tcPr>
          <w:p w:rsidR="003152C7" w:rsidRPr="005E3F58" w:rsidRDefault="003152C7" w:rsidP="00F8504C">
            <w:pPr>
              <w:rPr>
                <w:rFonts w:ascii="Arial" w:hAnsi="Arial"/>
                <w:sz w:val="22"/>
              </w:rPr>
            </w:pPr>
          </w:p>
        </w:tc>
      </w:tr>
      <w:tr w:rsidR="000D30C4" w:rsidTr="00BB07F1">
        <w:trPr>
          <w:trHeight w:val="843"/>
        </w:trPr>
        <w:tc>
          <w:tcPr>
            <w:tcW w:w="5245" w:type="dxa"/>
            <w:gridSpan w:val="6"/>
            <w:shd w:val="pct12" w:color="auto" w:fill="FFFFFF"/>
            <w:vAlign w:val="center"/>
          </w:tcPr>
          <w:p w:rsidR="00790A28" w:rsidRPr="00F8504C" w:rsidRDefault="000B12E1">
            <w:pPr>
              <w:rPr>
                <w:rFonts w:ascii="Arial" w:hAnsi="Arial"/>
                <w:b/>
                <w:sz w:val="20"/>
              </w:rPr>
            </w:pPr>
            <w:r w:rsidRPr="00F8504C">
              <w:rPr>
                <w:rFonts w:ascii="Arial" w:hAnsi="Arial"/>
                <w:b/>
                <w:sz w:val="20"/>
              </w:rPr>
              <w:t xml:space="preserve">Home </w:t>
            </w:r>
            <w:r w:rsidR="000D30C4" w:rsidRPr="00F8504C">
              <w:rPr>
                <w:rFonts w:ascii="Arial" w:hAnsi="Arial"/>
                <w:b/>
                <w:sz w:val="20"/>
              </w:rPr>
              <w:t>Address</w:t>
            </w:r>
            <w:r w:rsidR="00C77EB8" w:rsidRPr="00F8504C">
              <w:rPr>
                <w:rFonts w:ascii="Arial" w:hAnsi="Arial"/>
                <w:b/>
                <w:sz w:val="20"/>
              </w:rPr>
              <w:t xml:space="preserve"> </w:t>
            </w:r>
          </w:p>
          <w:p w:rsidR="000D30C4" w:rsidRPr="00F8504C" w:rsidRDefault="00C77EB8">
            <w:pPr>
              <w:rPr>
                <w:rFonts w:ascii="Arial" w:hAnsi="Arial"/>
                <w:i/>
                <w:sz w:val="20"/>
              </w:rPr>
            </w:pPr>
            <w:r w:rsidRPr="00E92E80">
              <w:rPr>
                <w:rFonts w:ascii="Arial" w:hAnsi="Arial"/>
                <w:i/>
                <w:sz w:val="16"/>
              </w:rPr>
              <w:t>(</w:t>
            </w:r>
            <w:r w:rsidR="00790A28" w:rsidRPr="00E92E80">
              <w:rPr>
                <w:rFonts w:ascii="Arial" w:hAnsi="Arial"/>
                <w:i/>
                <w:sz w:val="16"/>
              </w:rPr>
              <w:t xml:space="preserve">this </w:t>
            </w:r>
            <w:r w:rsidRPr="00E92E80">
              <w:rPr>
                <w:rFonts w:ascii="Arial" w:hAnsi="Arial"/>
                <w:i/>
                <w:sz w:val="16"/>
              </w:rPr>
              <w:t xml:space="preserve">must be </w:t>
            </w:r>
            <w:r w:rsidR="00FF710C" w:rsidRPr="00E92E80">
              <w:rPr>
                <w:rFonts w:ascii="Arial" w:hAnsi="Arial"/>
                <w:i/>
                <w:sz w:val="16"/>
              </w:rPr>
              <w:t xml:space="preserve">your </w:t>
            </w:r>
            <w:r w:rsidRPr="00E92E80">
              <w:rPr>
                <w:rFonts w:ascii="Arial" w:hAnsi="Arial"/>
                <w:i/>
                <w:sz w:val="16"/>
              </w:rPr>
              <w:t xml:space="preserve">home address </w:t>
            </w:r>
            <w:r w:rsidR="000B12E1" w:rsidRPr="00E92E80">
              <w:rPr>
                <w:rFonts w:ascii="Arial" w:hAnsi="Arial"/>
                <w:i/>
                <w:sz w:val="16"/>
              </w:rPr>
              <w:t>and not</w:t>
            </w:r>
            <w:r w:rsidRPr="00E92E80">
              <w:rPr>
                <w:rFonts w:ascii="Arial" w:hAnsi="Arial"/>
                <w:i/>
                <w:sz w:val="16"/>
              </w:rPr>
              <w:t xml:space="preserve"> </w:t>
            </w:r>
            <w:r w:rsidR="00597166" w:rsidRPr="00E92E80">
              <w:rPr>
                <w:rFonts w:ascii="Arial" w:hAnsi="Arial"/>
                <w:i/>
                <w:sz w:val="16"/>
              </w:rPr>
              <w:t>your</w:t>
            </w:r>
            <w:r w:rsidR="000B12E1" w:rsidRPr="00E92E80">
              <w:rPr>
                <w:rFonts w:ascii="Arial" w:hAnsi="Arial"/>
                <w:i/>
                <w:sz w:val="16"/>
              </w:rPr>
              <w:t xml:space="preserve"> </w:t>
            </w:r>
            <w:r w:rsidRPr="00E92E80">
              <w:rPr>
                <w:rFonts w:ascii="Arial" w:hAnsi="Arial"/>
                <w:i/>
                <w:sz w:val="16"/>
              </w:rPr>
              <w:t>work</w:t>
            </w:r>
            <w:r w:rsidR="000B12E1" w:rsidRPr="00E92E80">
              <w:rPr>
                <w:rFonts w:ascii="Arial" w:hAnsi="Arial"/>
                <w:i/>
                <w:sz w:val="16"/>
              </w:rPr>
              <w:t>place</w:t>
            </w:r>
            <w:r w:rsidR="00286690" w:rsidRPr="00E92E80">
              <w:rPr>
                <w:rFonts w:ascii="Arial" w:hAnsi="Arial"/>
                <w:i/>
                <w:sz w:val="16"/>
              </w:rPr>
              <w:t xml:space="preserve"> for tax purposes</w:t>
            </w:r>
            <w:r w:rsidRPr="00E92E80">
              <w:rPr>
                <w:rFonts w:ascii="Arial" w:hAnsi="Arial"/>
                <w:i/>
                <w:sz w:val="16"/>
              </w:rPr>
              <w:t>)</w:t>
            </w:r>
          </w:p>
        </w:tc>
        <w:tc>
          <w:tcPr>
            <w:tcW w:w="4962" w:type="dxa"/>
            <w:gridSpan w:val="11"/>
            <w:vAlign w:val="center"/>
          </w:tcPr>
          <w:p w:rsidR="000D30C4" w:rsidRPr="005E3F58" w:rsidRDefault="000D30C4">
            <w:pPr>
              <w:jc w:val="center"/>
              <w:rPr>
                <w:rFonts w:ascii="Arial" w:hAnsi="Arial"/>
                <w:sz w:val="22"/>
              </w:rPr>
            </w:pPr>
          </w:p>
        </w:tc>
      </w:tr>
      <w:tr w:rsidR="000D30C4" w:rsidTr="008064E8">
        <w:trPr>
          <w:trHeight w:val="368"/>
        </w:trPr>
        <w:tc>
          <w:tcPr>
            <w:tcW w:w="5245" w:type="dxa"/>
            <w:gridSpan w:val="6"/>
            <w:shd w:val="pct12" w:color="auto" w:fill="FFFFFF"/>
            <w:vAlign w:val="center"/>
          </w:tcPr>
          <w:p w:rsidR="000D30C4" w:rsidRPr="00F8504C" w:rsidRDefault="000D30C4">
            <w:pPr>
              <w:rPr>
                <w:rFonts w:ascii="Arial" w:hAnsi="Arial"/>
                <w:b/>
                <w:sz w:val="20"/>
              </w:rPr>
            </w:pPr>
            <w:r w:rsidRPr="00F8504C">
              <w:rPr>
                <w:rFonts w:ascii="Arial" w:hAnsi="Arial"/>
                <w:b/>
                <w:sz w:val="20"/>
              </w:rPr>
              <w:t xml:space="preserve">Postcode </w:t>
            </w:r>
          </w:p>
        </w:tc>
        <w:tc>
          <w:tcPr>
            <w:tcW w:w="4962" w:type="dxa"/>
            <w:gridSpan w:val="11"/>
            <w:vAlign w:val="center"/>
          </w:tcPr>
          <w:p w:rsidR="000D30C4" w:rsidRPr="005E3F58" w:rsidRDefault="000D30C4">
            <w:pPr>
              <w:jc w:val="center"/>
              <w:rPr>
                <w:rFonts w:ascii="Arial" w:hAnsi="Arial"/>
                <w:sz w:val="22"/>
              </w:rPr>
            </w:pPr>
          </w:p>
        </w:tc>
      </w:tr>
      <w:tr w:rsidR="00E92E80" w:rsidTr="008064E8">
        <w:trPr>
          <w:trHeight w:val="350"/>
        </w:trPr>
        <w:tc>
          <w:tcPr>
            <w:tcW w:w="5245" w:type="dxa"/>
            <w:gridSpan w:val="6"/>
            <w:shd w:val="pct12" w:color="auto" w:fill="FFFFFF"/>
            <w:vAlign w:val="center"/>
          </w:tcPr>
          <w:p w:rsidR="00E92E80" w:rsidRPr="00F8504C" w:rsidRDefault="00E92E80">
            <w:pPr>
              <w:rPr>
                <w:rFonts w:ascii="Arial" w:hAnsi="Arial"/>
                <w:b/>
                <w:sz w:val="20"/>
              </w:rPr>
            </w:pPr>
            <w:r>
              <w:rPr>
                <w:rFonts w:ascii="Arial" w:hAnsi="Arial"/>
                <w:b/>
                <w:sz w:val="20"/>
              </w:rPr>
              <w:t>Date of Birth</w:t>
            </w:r>
          </w:p>
        </w:tc>
        <w:tc>
          <w:tcPr>
            <w:tcW w:w="4962" w:type="dxa"/>
            <w:gridSpan w:val="11"/>
            <w:vAlign w:val="center"/>
          </w:tcPr>
          <w:p w:rsidR="00E92E80" w:rsidRPr="005E3F58" w:rsidRDefault="00E92E80">
            <w:pPr>
              <w:jc w:val="center"/>
              <w:rPr>
                <w:rFonts w:ascii="Arial" w:hAnsi="Arial"/>
                <w:sz w:val="22"/>
              </w:rPr>
            </w:pPr>
          </w:p>
        </w:tc>
      </w:tr>
      <w:tr w:rsidR="000D30C4" w:rsidTr="00E92E80">
        <w:trPr>
          <w:trHeight w:val="961"/>
        </w:trPr>
        <w:tc>
          <w:tcPr>
            <w:tcW w:w="1985" w:type="dxa"/>
            <w:shd w:val="pct12" w:color="auto" w:fill="FFFFFF"/>
            <w:vAlign w:val="center"/>
          </w:tcPr>
          <w:p w:rsidR="000D30C4" w:rsidRPr="00253FBF" w:rsidRDefault="000D30C4">
            <w:pPr>
              <w:rPr>
                <w:rFonts w:ascii="Arial" w:hAnsi="Arial"/>
                <w:b/>
                <w:sz w:val="16"/>
                <w:szCs w:val="16"/>
              </w:rPr>
            </w:pPr>
            <w:r w:rsidRPr="00F8504C">
              <w:rPr>
                <w:rFonts w:ascii="Arial" w:hAnsi="Arial"/>
                <w:b/>
                <w:sz w:val="20"/>
              </w:rPr>
              <w:t xml:space="preserve">Your Preferred Post </w:t>
            </w:r>
            <w:r w:rsidR="00177A94" w:rsidRPr="00F8504C">
              <w:rPr>
                <w:rFonts w:ascii="Arial" w:hAnsi="Arial"/>
                <w:b/>
                <w:sz w:val="20"/>
              </w:rPr>
              <w:t xml:space="preserve"> </w:t>
            </w:r>
            <w:r w:rsidR="00253FBF">
              <w:rPr>
                <w:rFonts w:ascii="Arial" w:hAnsi="Arial"/>
                <w:b/>
                <w:sz w:val="20"/>
              </w:rPr>
              <w:t xml:space="preserve"> </w:t>
            </w:r>
            <w:r w:rsidR="00177A94" w:rsidRPr="00853E3B">
              <w:rPr>
                <w:rFonts w:ascii="Arial" w:hAnsi="Arial"/>
                <w:i/>
                <w:sz w:val="16"/>
                <w:szCs w:val="16"/>
              </w:rPr>
              <w:t>(you can tick more than one)</w:t>
            </w:r>
            <w:r w:rsidR="00E92E80">
              <w:rPr>
                <w:rFonts w:ascii="Arial" w:hAnsi="Arial"/>
                <w:i/>
                <w:sz w:val="16"/>
                <w:szCs w:val="16"/>
              </w:rPr>
              <w:t xml:space="preserve"> </w:t>
            </w:r>
            <w:r w:rsidR="00177A94" w:rsidRPr="00853E3B">
              <w:rPr>
                <w:rFonts w:ascii="Arial" w:hAnsi="Arial"/>
                <w:i/>
                <w:sz w:val="16"/>
                <w:szCs w:val="16"/>
              </w:rPr>
              <w:t xml:space="preserve">*these posts need </w:t>
            </w:r>
            <w:r w:rsidR="00253FBF">
              <w:rPr>
                <w:rFonts w:ascii="Arial" w:hAnsi="Arial"/>
                <w:i/>
                <w:sz w:val="16"/>
                <w:szCs w:val="16"/>
              </w:rPr>
              <w:t xml:space="preserve">previous </w:t>
            </w:r>
            <w:r w:rsidR="008064E8">
              <w:rPr>
                <w:rFonts w:ascii="Arial" w:hAnsi="Arial"/>
                <w:i/>
                <w:sz w:val="16"/>
                <w:szCs w:val="16"/>
              </w:rPr>
              <w:t>Election/Referendum</w:t>
            </w:r>
            <w:r w:rsidR="00253FBF">
              <w:rPr>
                <w:rFonts w:ascii="Arial" w:hAnsi="Arial"/>
                <w:i/>
                <w:sz w:val="16"/>
                <w:szCs w:val="16"/>
              </w:rPr>
              <w:t xml:space="preserve"> </w:t>
            </w:r>
            <w:r w:rsidR="00177A94" w:rsidRPr="00853E3B">
              <w:rPr>
                <w:rFonts w:ascii="Arial" w:hAnsi="Arial"/>
                <w:i/>
                <w:sz w:val="16"/>
                <w:szCs w:val="16"/>
              </w:rPr>
              <w:t>experience</w:t>
            </w:r>
          </w:p>
        </w:tc>
        <w:tc>
          <w:tcPr>
            <w:tcW w:w="8222" w:type="dxa"/>
            <w:gridSpan w:val="16"/>
            <w:vAlign w:val="center"/>
          </w:tcPr>
          <w:p w:rsidR="000D30C4" w:rsidRPr="00F8504C" w:rsidRDefault="003152C7" w:rsidP="00546F76">
            <w:pPr>
              <w:rPr>
                <w:rFonts w:ascii="Arial" w:hAnsi="Arial"/>
                <w:sz w:val="20"/>
              </w:rPr>
            </w:pPr>
            <w:r w:rsidRPr="00F8504C">
              <w:rPr>
                <w:rFonts w:ascii="Arial" w:hAnsi="Arial"/>
                <w:i/>
                <w:sz w:val="20"/>
              </w:rPr>
              <w:t xml:space="preserve">Polling Clerk </w:t>
            </w:r>
            <w:r w:rsidRPr="00F8504C">
              <w:rPr>
                <w:rFonts w:ascii="Arial" w:hAnsi="Arial" w:cs="Arial"/>
                <w:sz w:val="56"/>
              </w:rPr>
              <w:t xml:space="preserve">□ </w:t>
            </w:r>
            <w:r w:rsidR="00E92E80">
              <w:rPr>
                <w:rFonts w:ascii="Arial" w:hAnsi="Arial" w:cs="Arial"/>
                <w:sz w:val="56"/>
              </w:rPr>
              <w:t xml:space="preserve"> </w:t>
            </w:r>
            <w:r w:rsidRPr="00F8504C">
              <w:rPr>
                <w:rFonts w:ascii="Arial" w:hAnsi="Arial"/>
                <w:i/>
                <w:sz w:val="20"/>
              </w:rPr>
              <w:t>Presiding Officer</w:t>
            </w:r>
            <w:r w:rsidR="00177A94" w:rsidRPr="00F8504C">
              <w:rPr>
                <w:rFonts w:ascii="Arial" w:hAnsi="Arial"/>
                <w:i/>
                <w:sz w:val="20"/>
              </w:rPr>
              <w:t>*</w:t>
            </w:r>
            <w:r w:rsidRPr="00F8504C">
              <w:rPr>
                <w:rFonts w:ascii="Arial" w:hAnsi="Arial"/>
                <w:i/>
                <w:sz w:val="20"/>
              </w:rPr>
              <w:t xml:space="preserve"> </w:t>
            </w:r>
            <w:r w:rsidR="00177A94" w:rsidRPr="00F8504C">
              <w:rPr>
                <w:rFonts w:ascii="Arial" w:hAnsi="Arial"/>
                <w:i/>
                <w:sz w:val="20"/>
              </w:rPr>
              <w:t xml:space="preserve"> </w:t>
            </w:r>
            <w:r w:rsidRPr="00F8504C">
              <w:rPr>
                <w:rFonts w:ascii="Arial" w:hAnsi="Arial" w:cs="Arial"/>
                <w:sz w:val="56"/>
              </w:rPr>
              <w:t>□</w:t>
            </w:r>
            <w:r w:rsidR="00546F76">
              <w:rPr>
                <w:rFonts w:ascii="Arial" w:hAnsi="Arial" w:cs="Arial"/>
                <w:sz w:val="56"/>
              </w:rPr>
              <w:t xml:space="preserve"> </w:t>
            </w:r>
            <w:r w:rsidR="00546F76">
              <w:rPr>
                <w:rFonts w:ascii="Arial" w:hAnsi="Arial"/>
                <w:i/>
                <w:sz w:val="20"/>
              </w:rPr>
              <w:t>Counting Clerk</w:t>
            </w:r>
            <w:r w:rsidRPr="00F8504C">
              <w:rPr>
                <w:rFonts w:ascii="Arial" w:hAnsi="Arial"/>
                <w:i/>
                <w:sz w:val="20"/>
              </w:rPr>
              <w:t xml:space="preserve"> </w:t>
            </w:r>
            <w:r w:rsidRPr="00F8504C">
              <w:rPr>
                <w:rFonts w:ascii="Arial" w:hAnsi="Arial" w:cs="Arial"/>
                <w:sz w:val="56"/>
              </w:rPr>
              <w:t>□</w:t>
            </w:r>
            <w:r w:rsidRPr="00F8504C">
              <w:rPr>
                <w:rFonts w:ascii="Arial" w:hAnsi="Arial"/>
                <w:i/>
                <w:sz w:val="20"/>
              </w:rPr>
              <w:t xml:space="preserve"> </w:t>
            </w:r>
            <w:r w:rsidR="00E92E80">
              <w:rPr>
                <w:rFonts w:ascii="Arial" w:hAnsi="Arial"/>
                <w:i/>
                <w:sz w:val="20"/>
              </w:rPr>
              <w:t xml:space="preserve">  </w:t>
            </w:r>
            <w:r w:rsidRPr="00F8504C">
              <w:rPr>
                <w:rFonts w:ascii="Arial" w:hAnsi="Arial"/>
                <w:i/>
                <w:sz w:val="20"/>
              </w:rPr>
              <w:t>Count Supervisor</w:t>
            </w:r>
            <w:r w:rsidR="00177A94" w:rsidRPr="00F8504C">
              <w:rPr>
                <w:rFonts w:ascii="Arial" w:hAnsi="Arial"/>
                <w:i/>
                <w:sz w:val="20"/>
              </w:rPr>
              <w:t>*</w:t>
            </w:r>
            <w:r w:rsidRPr="00F8504C">
              <w:rPr>
                <w:rFonts w:ascii="Arial" w:hAnsi="Arial"/>
                <w:i/>
                <w:sz w:val="20"/>
              </w:rPr>
              <w:t xml:space="preserve"> </w:t>
            </w:r>
            <w:r w:rsidRPr="00F8504C">
              <w:rPr>
                <w:rFonts w:ascii="Arial" w:hAnsi="Arial" w:cs="Arial"/>
                <w:sz w:val="56"/>
              </w:rPr>
              <w:t>□</w:t>
            </w:r>
          </w:p>
        </w:tc>
      </w:tr>
      <w:tr w:rsidR="000D30C4" w:rsidTr="005E55C0">
        <w:tc>
          <w:tcPr>
            <w:tcW w:w="4678" w:type="dxa"/>
            <w:gridSpan w:val="3"/>
            <w:shd w:val="pct12" w:color="auto" w:fill="FFFFFF"/>
            <w:vAlign w:val="center"/>
          </w:tcPr>
          <w:p w:rsidR="000D30C4" w:rsidRPr="00F8504C" w:rsidRDefault="000D30C4">
            <w:pPr>
              <w:rPr>
                <w:rFonts w:ascii="Arial" w:hAnsi="Arial"/>
                <w:b/>
                <w:sz w:val="20"/>
              </w:rPr>
            </w:pPr>
            <w:r w:rsidRPr="00F8504C">
              <w:rPr>
                <w:rFonts w:ascii="Arial" w:hAnsi="Arial"/>
                <w:b/>
                <w:sz w:val="20"/>
              </w:rPr>
              <w:t xml:space="preserve">Do you have previous </w:t>
            </w:r>
            <w:r w:rsidR="008064E8">
              <w:rPr>
                <w:rFonts w:ascii="Arial" w:hAnsi="Arial"/>
                <w:b/>
                <w:sz w:val="20"/>
              </w:rPr>
              <w:t>Election/Referendum</w:t>
            </w:r>
            <w:r w:rsidRPr="00F8504C">
              <w:rPr>
                <w:rFonts w:ascii="Arial" w:hAnsi="Arial"/>
                <w:b/>
                <w:sz w:val="20"/>
              </w:rPr>
              <w:t xml:space="preserve"> experience? </w:t>
            </w:r>
          </w:p>
          <w:p w:rsidR="005E55C0" w:rsidRPr="00F8504C" w:rsidRDefault="000D30C4">
            <w:pPr>
              <w:rPr>
                <w:rFonts w:ascii="Arial" w:hAnsi="Arial"/>
                <w:i/>
                <w:sz w:val="20"/>
              </w:rPr>
            </w:pPr>
            <w:r w:rsidRPr="00F8504C">
              <w:rPr>
                <w:rFonts w:ascii="Arial" w:hAnsi="Arial"/>
                <w:i/>
                <w:sz w:val="16"/>
              </w:rPr>
              <w:t>(Please note number of years and location where applicable)</w:t>
            </w:r>
          </w:p>
        </w:tc>
        <w:tc>
          <w:tcPr>
            <w:tcW w:w="5529" w:type="dxa"/>
            <w:gridSpan w:val="14"/>
            <w:vAlign w:val="center"/>
          </w:tcPr>
          <w:p w:rsidR="000D30C4" w:rsidRPr="005E3F58" w:rsidRDefault="000D30C4">
            <w:pPr>
              <w:jc w:val="center"/>
              <w:rPr>
                <w:rFonts w:ascii="Arial" w:hAnsi="Arial"/>
                <w:sz w:val="22"/>
              </w:rPr>
            </w:pPr>
          </w:p>
        </w:tc>
      </w:tr>
      <w:tr w:rsidR="000D30C4" w:rsidTr="005E55C0">
        <w:trPr>
          <w:trHeight w:val="378"/>
        </w:trPr>
        <w:tc>
          <w:tcPr>
            <w:tcW w:w="4678" w:type="dxa"/>
            <w:gridSpan w:val="3"/>
            <w:shd w:val="pct12" w:color="auto" w:fill="FFFFFF"/>
            <w:vAlign w:val="center"/>
          </w:tcPr>
          <w:p w:rsidR="000D30C4" w:rsidRPr="00F8504C" w:rsidRDefault="000D30C4">
            <w:pPr>
              <w:rPr>
                <w:sz w:val="20"/>
                <w:vertAlign w:val="superscript"/>
              </w:rPr>
            </w:pPr>
            <w:r w:rsidRPr="00F8504C">
              <w:rPr>
                <w:rFonts w:ascii="Arial" w:hAnsi="Arial"/>
                <w:b/>
                <w:sz w:val="20"/>
              </w:rPr>
              <w:t>Your Preferred Location</w:t>
            </w:r>
            <w:r w:rsidR="0022125B" w:rsidRPr="00F8504C">
              <w:rPr>
                <w:rFonts w:ascii="Arial" w:hAnsi="Arial"/>
                <w:b/>
                <w:sz w:val="20"/>
              </w:rPr>
              <w:t>/Area</w:t>
            </w:r>
          </w:p>
          <w:p w:rsidR="0056055E" w:rsidRPr="00F8504C" w:rsidRDefault="0056055E">
            <w:pPr>
              <w:rPr>
                <w:rFonts w:ascii="Arial" w:hAnsi="Arial"/>
                <w:b/>
                <w:sz w:val="20"/>
              </w:rPr>
            </w:pPr>
            <w:r w:rsidRPr="00F8504C">
              <w:rPr>
                <w:rFonts w:ascii="Arial" w:hAnsi="Arial"/>
                <w:i/>
                <w:sz w:val="16"/>
              </w:rPr>
              <w:t xml:space="preserve">Please note the </w:t>
            </w:r>
            <w:r w:rsidR="008064E8">
              <w:rPr>
                <w:rFonts w:ascii="Arial" w:hAnsi="Arial"/>
                <w:i/>
                <w:sz w:val="16"/>
              </w:rPr>
              <w:t>Election/Referendum</w:t>
            </w:r>
            <w:r w:rsidRPr="00F8504C">
              <w:rPr>
                <w:rFonts w:ascii="Arial" w:hAnsi="Arial"/>
                <w:i/>
                <w:sz w:val="16"/>
              </w:rPr>
              <w:t xml:space="preserve"> Office will endeavour to place staff at their preferred location however this </w:t>
            </w:r>
            <w:r w:rsidR="005B6B90" w:rsidRPr="00F8504C">
              <w:rPr>
                <w:rFonts w:ascii="Arial" w:hAnsi="Arial"/>
                <w:i/>
                <w:sz w:val="16"/>
              </w:rPr>
              <w:t>is not always</w:t>
            </w:r>
            <w:r w:rsidRPr="00F8504C">
              <w:rPr>
                <w:rFonts w:ascii="Arial" w:hAnsi="Arial"/>
                <w:i/>
                <w:sz w:val="16"/>
              </w:rPr>
              <w:t xml:space="preserve"> possible </w:t>
            </w:r>
          </w:p>
        </w:tc>
        <w:tc>
          <w:tcPr>
            <w:tcW w:w="5529" w:type="dxa"/>
            <w:gridSpan w:val="14"/>
            <w:vAlign w:val="center"/>
          </w:tcPr>
          <w:p w:rsidR="000D30C4" w:rsidRPr="005E3F58" w:rsidRDefault="000D30C4">
            <w:pPr>
              <w:jc w:val="center"/>
              <w:rPr>
                <w:rFonts w:ascii="Arial" w:hAnsi="Arial"/>
                <w:sz w:val="22"/>
              </w:rPr>
            </w:pPr>
          </w:p>
        </w:tc>
      </w:tr>
      <w:tr w:rsidR="005B6B90" w:rsidTr="005B6B90">
        <w:trPr>
          <w:trHeight w:val="440"/>
        </w:trPr>
        <w:tc>
          <w:tcPr>
            <w:tcW w:w="2410" w:type="dxa"/>
            <w:gridSpan w:val="2"/>
            <w:shd w:val="pct12" w:color="auto" w:fill="FFFFFF"/>
            <w:vAlign w:val="center"/>
          </w:tcPr>
          <w:p w:rsidR="005B6B90" w:rsidRPr="00F8504C" w:rsidRDefault="005B6B90" w:rsidP="00546F76">
            <w:pPr>
              <w:rPr>
                <w:rFonts w:ascii="Arial" w:hAnsi="Arial"/>
                <w:b/>
                <w:sz w:val="20"/>
              </w:rPr>
            </w:pPr>
            <w:r w:rsidRPr="00F8504C">
              <w:rPr>
                <w:rFonts w:ascii="Arial" w:hAnsi="Arial"/>
                <w:b/>
                <w:sz w:val="20"/>
              </w:rPr>
              <w:t>Are you willing to travel to any location</w:t>
            </w:r>
            <w:r w:rsidR="00E92E80">
              <w:rPr>
                <w:rFonts w:ascii="Arial" w:hAnsi="Arial"/>
                <w:b/>
                <w:sz w:val="20"/>
              </w:rPr>
              <w:t xml:space="preserve"> in </w:t>
            </w:r>
            <w:r w:rsidR="00546F76">
              <w:rPr>
                <w:rFonts w:ascii="Arial" w:hAnsi="Arial"/>
                <w:b/>
                <w:sz w:val="20"/>
              </w:rPr>
              <w:t>(area)</w:t>
            </w:r>
            <w:r w:rsidRPr="00F8504C">
              <w:rPr>
                <w:rFonts w:ascii="Arial" w:hAnsi="Arial"/>
                <w:b/>
                <w:sz w:val="20"/>
              </w:rPr>
              <w:t>?</w:t>
            </w:r>
          </w:p>
        </w:tc>
        <w:tc>
          <w:tcPr>
            <w:tcW w:w="2694" w:type="dxa"/>
            <w:gridSpan w:val="3"/>
            <w:vAlign w:val="center"/>
          </w:tcPr>
          <w:p w:rsidR="005B6B90" w:rsidRPr="00EF1404" w:rsidRDefault="005B6B90" w:rsidP="0054104B">
            <w:pPr>
              <w:rPr>
                <w:rFonts w:ascii="Arial" w:hAnsi="Arial"/>
                <w:szCs w:val="24"/>
              </w:rPr>
            </w:pPr>
            <w:r w:rsidRPr="00F8504C">
              <w:rPr>
                <w:rFonts w:ascii="Arial" w:hAnsi="Arial"/>
                <w:sz w:val="20"/>
              </w:rPr>
              <w:t xml:space="preserve">Yes  </w:t>
            </w:r>
            <w:r w:rsidRPr="00F8504C">
              <w:rPr>
                <w:rFonts w:ascii="Arial" w:hAnsi="Arial"/>
                <w:sz w:val="72"/>
              </w:rPr>
              <w:t xml:space="preserve">□  </w:t>
            </w:r>
            <w:r w:rsidRPr="00F8504C">
              <w:rPr>
                <w:rFonts w:ascii="Arial" w:hAnsi="Arial"/>
                <w:sz w:val="20"/>
              </w:rPr>
              <w:t xml:space="preserve">No  </w:t>
            </w:r>
            <w:r w:rsidR="00F8504C" w:rsidRPr="00F8504C">
              <w:rPr>
                <w:rFonts w:ascii="Arial" w:hAnsi="Arial"/>
                <w:sz w:val="72"/>
              </w:rPr>
              <w:t>□</w:t>
            </w:r>
          </w:p>
        </w:tc>
        <w:tc>
          <w:tcPr>
            <w:tcW w:w="2835" w:type="dxa"/>
            <w:gridSpan w:val="8"/>
            <w:shd w:val="clear" w:color="auto" w:fill="E0E0E0"/>
            <w:vAlign w:val="center"/>
          </w:tcPr>
          <w:p w:rsidR="005B6B90" w:rsidRPr="005E3F58" w:rsidRDefault="005B6B90" w:rsidP="005B6B90">
            <w:pPr>
              <w:rPr>
                <w:rFonts w:ascii="Arial" w:hAnsi="Arial"/>
                <w:b/>
                <w:sz w:val="22"/>
              </w:rPr>
            </w:pPr>
            <w:r w:rsidRPr="00853E3B">
              <w:rPr>
                <w:rFonts w:ascii="Arial" w:hAnsi="Arial"/>
                <w:b/>
                <w:sz w:val="20"/>
              </w:rPr>
              <w:t>Do you have access to a car?</w:t>
            </w:r>
            <w:r w:rsidR="00F8504C" w:rsidRPr="00853E3B">
              <w:rPr>
                <w:rFonts w:ascii="Arial" w:hAnsi="Arial"/>
                <w:b/>
                <w:sz w:val="20"/>
              </w:rPr>
              <w:t xml:space="preserve"> </w:t>
            </w:r>
            <w:r w:rsidRPr="00F8504C">
              <w:rPr>
                <w:rFonts w:ascii="Arial" w:hAnsi="Arial"/>
                <w:i/>
                <w:sz w:val="16"/>
                <w:szCs w:val="16"/>
              </w:rPr>
              <w:t>(please note any limitations as this helps us to place you)</w:t>
            </w:r>
          </w:p>
        </w:tc>
        <w:tc>
          <w:tcPr>
            <w:tcW w:w="2268" w:type="dxa"/>
            <w:gridSpan w:val="4"/>
            <w:vAlign w:val="center"/>
          </w:tcPr>
          <w:p w:rsidR="005B6B90" w:rsidRPr="005E3F58" w:rsidRDefault="005B6B90" w:rsidP="0054104B">
            <w:pPr>
              <w:rPr>
                <w:rFonts w:ascii="Arial" w:hAnsi="Arial"/>
                <w:sz w:val="22"/>
              </w:rPr>
            </w:pPr>
            <w:r w:rsidRPr="00EF1404">
              <w:rPr>
                <w:rFonts w:ascii="Arial" w:hAnsi="Arial"/>
                <w:sz w:val="20"/>
              </w:rPr>
              <w:t>Yes</w:t>
            </w:r>
            <w:r w:rsidRPr="005E3F58">
              <w:rPr>
                <w:rFonts w:ascii="Arial" w:hAnsi="Arial"/>
                <w:sz w:val="22"/>
              </w:rPr>
              <w:t xml:space="preserve">  </w:t>
            </w:r>
            <w:r w:rsidR="005E3F58" w:rsidRPr="005E3F58">
              <w:rPr>
                <w:rFonts w:ascii="Arial" w:hAnsi="Arial" w:cs="Arial"/>
                <w:sz w:val="72"/>
              </w:rPr>
              <w:t>□</w:t>
            </w:r>
            <w:r w:rsidRPr="005E3F58">
              <w:rPr>
                <w:rFonts w:ascii="Arial" w:hAnsi="Arial"/>
                <w:sz w:val="22"/>
              </w:rPr>
              <w:t xml:space="preserve"> </w:t>
            </w:r>
            <w:r w:rsidRPr="00EF1404">
              <w:rPr>
                <w:rFonts w:ascii="Arial" w:hAnsi="Arial"/>
                <w:sz w:val="20"/>
              </w:rPr>
              <w:t>No</w:t>
            </w:r>
            <w:r w:rsidRPr="005E3F58">
              <w:rPr>
                <w:rFonts w:ascii="Arial" w:hAnsi="Arial"/>
                <w:sz w:val="22"/>
              </w:rPr>
              <w:t xml:space="preserve">  </w:t>
            </w:r>
            <w:r w:rsidR="005E3F58" w:rsidRPr="005E3F58">
              <w:rPr>
                <w:rFonts w:ascii="Arial" w:hAnsi="Arial" w:cs="Arial"/>
                <w:sz w:val="72"/>
              </w:rPr>
              <w:t>□</w:t>
            </w:r>
            <w:r w:rsidRPr="005E3F58">
              <w:rPr>
                <w:rFonts w:ascii="Arial" w:hAnsi="Arial"/>
                <w:sz w:val="22"/>
              </w:rPr>
              <w:t xml:space="preserve">  </w:t>
            </w:r>
          </w:p>
        </w:tc>
      </w:tr>
      <w:tr w:rsidR="005E55C0" w:rsidTr="00EF1404">
        <w:trPr>
          <w:trHeight w:val="647"/>
        </w:trPr>
        <w:tc>
          <w:tcPr>
            <w:tcW w:w="2410" w:type="dxa"/>
            <w:gridSpan w:val="2"/>
            <w:shd w:val="pct12" w:color="auto" w:fill="FFFFFF"/>
            <w:vAlign w:val="center"/>
          </w:tcPr>
          <w:p w:rsidR="005E55C0" w:rsidRPr="00F8504C" w:rsidRDefault="005E55C0" w:rsidP="00EF1404">
            <w:pPr>
              <w:rPr>
                <w:rFonts w:ascii="Arial" w:hAnsi="Arial"/>
                <w:b/>
                <w:sz w:val="20"/>
              </w:rPr>
            </w:pPr>
            <w:r w:rsidRPr="00F8504C">
              <w:rPr>
                <w:rFonts w:ascii="Arial" w:hAnsi="Arial"/>
                <w:b/>
                <w:sz w:val="20"/>
              </w:rPr>
              <w:t>Are you a Tax Payer?</w:t>
            </w:r>
          </w:p>
        </w:tc>
        <w:tc>
          <w:tcPr>
            <w:tcW w:w="2694" w:type="dxa"/>
            <w:gridSpan w:val="3"/>
            <w:vAlign w:val="center"/>
          </w:tcPr>
          <w:p w:rsidR="005E55C0" w:rsidRPr="00EF1404" w:rsidRDefault="005E55C0" w:rsidP="00EF1404">
            <w:pPr>
              <w:rPr>
                <w:rFonts w:ascii="Arial" w:hAnsi="Arial"/>
                <w:szCs w:val="24"/>
              </w:rPr>
            </w:pPr>
            <w:r w:rsidRPr="00F8504C">
              <w:rPr>
                <w:rFonts w:ascii="Arial" w:hAnsi="Arial"/>
                <w:sz w:val="20"/>
              </w:rPr>
              <w:t xml:space="preserve">Yes  </w:t>
            </w:r>
            <w:r w:rsidR="00F8504C" w:rsidRPr="00F8504C">
              <w:rPr>
                <w:rFonts w:ascii="Arial" w:hAnsi="Arial"/>
                <w:sz w:val="72"/>
              </w:rPr>
              <w:t>□</w:t>
            </w:r>
            <w:r w:rsidRPr="00F8504C">
              <w:rPr>
                <w:rFonts w:ascii="Arial" w:hAnsi="Arial"/>
                <w:sz w:val="20"/>
              </w:rPr>
              <w:t xml:space="preserve"> </w:t>
            </w:r>
            <w:r w:rsidR="00C33B6E">
              <w:rPr>
                <w:rFonts w:ascii="Arial" w:hAnsi="Arial"/>
                <w:sz w:val="20"/>
              </w:rPr>
              <w:t xml:space="preserve">      </w:t>
            </w:r>
            <w:r w:rsidRPr="00F8504C">
              <w:rPr>
                <w:rFonts w:ascii="Arial" w:hAnsi="Arial"/>
                <w:sz w:val="20"/>
              </w:rPr>
              <w:t xml:space="preserve">No </w:t>
            </w:r>
            <w:r w:rsidR="005E3F58" w:rsidRPr="00F8504C">
              <w:rPr>
                <w:rFonts w:ascii="Arial" w:hAnsi="Arial"/>
                <w:sz w:val="20"/>
              </w:rPr>
              <w:t xml:space="preserve"> </w:t>
            </w:r>
            <w:r w:rsidR="00F8504C" w:rsidRPr="00F8504C">
              <w:rPr>
                <w:rFonts w:ascii="Arial" w:hAnsi="Arial"/>
                <w:sz w:val="72"/>
              </w:rPr>
              <w:t>□</w:t>
            </w:r>
          </w:p>
        </w:tc>
        <w:tc>
          <w:tcPr>
            <w:tcW w:w="2835" w:type="dxa"/>
            <w:gridSpan w:val="8"/>
            <w:shd w:val="clear" w:color="auto" w:fill="E0E0E0"/>
            <w:vAlign w:val="center"/>
          </w:tcPr>
          <w:p w:rsidR="005E55C0" w:rsidRPr="005E3F58" w:rsidRDefault="005E55C0" w:rsidP="00EF1404">
            <w:pPr>
              <w:rPr>
                <w:rFonts w:ascii="Arial" w:hAnsi="Arial"/>
                <w:i/>
                <w:sz w:val="22"/>
              </w:rPr>
            </w:pPr>
            <w:r w:rsidRPr="00853E3B">
              <w:rPr>
                <w:rFonts w:ascii="Arial" w:hAnsi="Arial"/>
                <w:b/>
                <w:sz w:val="20"/>
              </w:rPr>
              <w:t>Are you Retired?</w:t>
            </w:r>
            <w:r w:rsidR="00EF1404">
              <w:rPr>
                <w:rFonts w:ascii="Arial" w:hAnsi="Arial"/>
                <w:b/>
                <w:sz w:val="20"/>
              </w:rPr>
              <w:t xml:space="preserve"> </w:t>
            </w:r>
            <w:r w:rsidRPr="00F8504C">
              <w:rPr>
                <w:rFonts w:ascii="Arial" w:hAnsi="Arial"/>
                <w:i/>
                <w:sz w:val="16"/>
              </w:rPr>
              <w:t>Tick if Yes</w:t>
            </w:r>
          </w:p>
        </w:tc>
        <w:tc>
          <w:tcPr>
            <w:tcW w:w="2268" w:type="dxa"/>
            <w:gridSpan w:val="4"/>
            <w:vAlign w:val="center"/>
          </w:tcPr>
          <w:p w:rsidR="005E55C0" w:rsidRPr="00EF1404" w:rsidRDefault="005B6B90" w:rsidP="00EF1404">
            <w:pPr>
              <w:rPr>
                <w:rFonts w:ascii="Arial" w:hAnsi="Arial"/>
                <w:szCs w:val="24"/>
              </w:rPr>
            </w:pPr>
            <w:r w:rsidRPr="00EF1404">
              <w:rPr>
                <w:rFonts w:ascii="Arial" w:hAnsi="Arial"/>
                <w:sz w:val="20"/>
              </w:rPr>
              <w:t>Yes</w:t>
            </w:r>
            <w:r w:rsidRPr="005E3F58">
              <w:rPr>
                <w:rFonts w:ascii="Arial" w:hAnsi="Arial"/>
                <w:sz w:val="22"/>
              </w:rPr>
              <w:t xml:space="preserve"> </w:t>
            </w:r>
            <w:r w:rsidR="005E3F58" w:rsidRPr="005E3F58">
              <w:rPr>
                <w:rFonts w:ascii="Arial" w:hAnsi="Arial" w:cs="Arial"/>
                <w:sz w:val="72"/>
              </w:rPr>
              <w:t>□</w:t>
            </w:r>
          </w:p>
        </w:tc>
      </w:tr>
      <w:tr w:rsidR="00553EF0" w:rsidTr="00E92E80">
        <w:trPr>
          <w:trHeight w:val="521"/>
        </w:trPr>
        <w:tc>
          <w:tcPr>
            <w:tcW w:w="4820" w:type="dxa"/>
            <w:gridSpan w:val="4"/>
            <w:shd w:val="pct12" w:color="auto" w:fill="FFFFFF"/>
            <w:vAlign w:val="center"/>
          </w:tcPr>
          <w:p w:rsidR="00553EF0" w:rsidRPr="00F8504C" w:rsidRDefault="005E3F58">
            <w:pPr>
              <w:rPr>
                <w:rFonts w:ascii="Arial" w:hAnsi="Arial"/>
                <w:i/>
                <w:sz w:val="20"/>
              </w:rPr>
            </w:pPr>
            <w:r w:rsidRPr="00F8504C">
              <w:rPr>
                <w:rFonts w:ascii="Arial" w:hAnsi="Arial"/>
                <w:b/>
                <w:sz w:val="20"/>
              </w:rPr>
              <w:t>If you work for the Council</w:t>
            </w:r>
            <w:r w:rsidR="003152C7" w:rsidRPr="00F8504C">
              <w:rPr>
                <w:rFonts w:ascii="Arial" w:hAnsi="Arial"/>
                <w:b/>
                <w:sz w:val="20"/>
              </w:rPr>
              <w:t>,</w:t>
            </w:r>
            <w:r w:rsidRPr="00F8504C">
              <w:rPr>
                <w:rFonts w:ascii="Arial" w:hAnsi="Arial"/>
                <w:b/>
                <w:sz w:val="20"/>
              </w:rPr>
              <w:t xml:space="preserve"> which Department do you work </w:t>
            </w:r>
            <w:proofErr w:type="gramStart"/>
            <w:r w:rsidRPr="00F8504C">
              <w:rPr>
                <w:rFonts w:ascii="Arial" w:hAnsi="Arial"/>
                <w:b/>
                <w:sz w:val="20"/>
              </w:rPr>
              <w:t>for</w:t>
            </w:r>
            <w:r w:rsidR="00553EF0" w:rsidRPr="00F8504C">
              <w:rPr>
                <w:rFonts w:ascii="Arial" w:hAnsi="Arial"/>
                <w:b/>
                <w:sz w:val="20"/>
              </w:rPr>
              <w:t>.</w:t>
            </w:r>
            <w:proofErr w:type="gramEnd"/>
            <w:r w:rsidR="00553EF0" w:rsidRPr="00F8504C">
              <w:rPr>
                <w:rFonts w:ascii="Arial" w:hAnsi="Arial"/>
                <w:b/>
                <w:sz w:val="20"/>
              </w:rPr>
              <w:t xml:space="preserve"> </w:t>
            </w:r>
          </w:p>
        </w:tc>
        <w:tc>
          <w:tcPr>
            <w:tcW w:w="5387" w:type="dxa"/>
            <w:gridSpan w:val="13"/>
            <w:vAlign w:val="center"/>
          </w:tcPr>
          <w:p w:rsidR="00553EF0" w:rsidRPr="005E3F58" w:rsidRDefault="00553EF0">
            <w:pPr>
              <w:jc w:val="center"/>
              <w:rPr>
                <w:rFonts w:ascii="Arial" w:hAnsi="Arial"/>
                <w:sz w:val="22"/>
              </w:rPr>
            </w:pPr>
          </w:p>
        </w:tc>
      </w:tr>
      <w:tr w:rsidR="00FB495E" w:rsidTr="0028333C">
        <w:trPr>
          <w:trHeight w:val="404"/>
        </w:trPr>
        <w:tc>
          <w:tcPr>
            <w:tcW w:w="4820" w:type="dxa"/>
            <w:gridSpan w:val="4"/>
            <w:shd w:val="pct12" w:color="auto" w:fill="FFFFFF"/>
            <w:vAlign w:val="center"/>
          </w:tcPr>
          <w:p w:rsidR="00FB495E" w:rsidRPr="00F8504C" w:rsidRDefault="00FB495E">
            <w:pPr>
              <w:rPr>
                <w:rFonts w:ascii="Arial" w:hAnsi="Arial"/>
                <w:b/>
                <w:sz w:val="20"/>
              </w:rPr>
            </w:pPr>
            <w:r w:rsidRPr="00F8504C">
              <w:rPr>
                <w:rFonts w:ascii="Arial" w:hAnsi="Arial"/>
                <w:b/>
                <w:sz w:val="20"/>
              </w:rPr>
              <w:t>National Insurance Number</w:t>
            </w:r>
          </w:p>
        </w:tc>
        <w:tc>
          <w:tcPr>
            <w:tcW w:w="567" w:type="dxa"/>
            <w:gridSpan w:val="3"/>
            <w:vAlign w:val="center"/>
          </w:tcPr>
          <w:p w:rsidR="00FB495E" w:rsidRPr="005E3F58" w:rsidRDefault="00FB495E" w:rsidP="00FF710C">
            <w:pPr>
              <w:jc w:val="center"/>
              <w:rPr>
                <w:rFonts w:ascii="Arial" w:hAnsi="Arial"/>
                <w:sz w:val="22"/>
              </w:rPr>
            </w:pPr>
          </w:p>
        </w:tc>
        <w:tc>
          <w:tcPr>
            <w:tcW w:w="567" w:type="dxa"/>
            <w:gridSpan w:val="2"/>
            <w:vAlign w:val="center"/>
          </w:tcPr>
          <w:p w:rsidR="00FB495E" w:rsidRPr="005E3F58" w:rsidRDefault="00FB495E" w:rsidP="00FF710C">
            <w:pPr>
              <w:jc w:val="center"/>
              <w:rPr>
                <w:rFonts w:ascii="Arial" w:hAnsi="Arial"/>
                <w:sz w:val="22"/>
              </w:rPr>
            </w:pPr>
          </w:p>
        </w:tc>
        <w:tc>
          <w:tcPr>
            <w:tcW w:w="567" w:type="dxa"/>
            <w:vAlign w:val="center"/>
          </w:tcPr>
          <w:p w:rsidR="00FB495E" w:rsidRPr="005E3F58" w:rsidRDefault="00FB495E" w:rsidP="00FF710C">
            <w:pPr>
              <w:jc w:val="center"/>
              <w:rPr>
                <w:rFonts w:ascii="Arial" w:hAnsi="Arial"/>
                <w:sz w:val="22"/>
              </w:rPr>
            </w:pPr>
          </w:p>
        </w:tc>
        <w:tc>
          <w:tcPr>
            <w:tcW w:w="567" w:type="dxa"/>
            <w:vAlign w:val="center"/>
          </w:tcPr>
          <w:p w:rsidR="00FB495E" w:rsidRPr="005E3F58" w:rsidRDefault="00FB495E" w:rsidP="00FF710C">
            <w:pPr>
              <w:jc w:val="center"/>
              <w:rPr>
                <w:rFonts w:ascii="Arial" w:hAnsi="Arial"/>
                <w:sz w:val="22"/>
              </w:rPr>
            </w:pPr>
          </w:p>
        </w:tc>
        <w:tc>
          <w:tcPr>
            <w:tcW w:w="567" w:type="dxa"/>
            <w:vAlign w:val="center"/>
          </w:tcPr>
          <w:p w:rsidR="00FB495E" w:rsidRPr="005E3F58" w:rsidRDefault="00FB495E" w:rsidP="00FF710C">
            <w:pPr>
              <w:jc w:val="center"/>
              <w:rPr>
                <w:rFonts w:ascii="Arial" w:hAnsi="Arial"/>
                <w:sz w:val="22"/>
              </w:rPr>
            </w:pPr>
          </w:p>
        </w:tc>
        <w:tc>
          <w:tcPr>
            <w:tcW w:w="567" w:type="dxa"/>
            <w:gridSpan w:val="2"/>
            <w:vAlign w:val="center"/>
          </w:tcPr>
          <w:p w:rsidR="00FB495E" w:rsidRPr="005E3F58" w:rsidRDefault="00FB495E" w:rsidP="00FF710C">
            <w:pPr>
              <w:jc w:val="center"/>
              <w:rPr>
                <w:rFonts w:ascii="Arial" w:hAnsi="Arial"/>
                <w:sz w:val="22"/>
              </w:rPr>
            </w:pPr>
          </w:p>
        </w:tc>
        <w:tc>
          <w:tcPr>
            <w:tcW w:w="646" w:type="dxa"/>
            <w:vAlign w:val="center"/>
          </w:tcPr>
          <w:p w:rsidR="00FB495E" w:rsidRPr="005E3F58" w:rsidRDefault="00FB495E" w:rsidP="00FF710C">
            <w:pPr>
              <w:jc w:val="center"/>
              <w:rPr>
                <w:rFonts w:ascii="Arial" w:hAnsi="Arial"/>
                <w:sz w:val="22"/>
              </w:rPr>
            </w:pPr>
          </w:p>
        </w:tc>
        <w:tc>
          <w:tcPr>
            <w:tcW w:w="647" w:type="dxa"/>
            <w:vAlign w:val="center"/>
          </w:tcPr>
          <w:p w:rsidR="00FB495E" w:rsidRPr="005E3F58" w:rsidRDefault="00FB495E" w:rsidP="00FF710C">
            <w:pPr>
              <w:jc w:val="center"/>
              <w:rPr>
                <w:rFonts w:ascii="Arial" w:hAnsi="Arial"/>
                <w:sz w:val="22"/>
              </w:rPr>
            </w:pPr>
          </w:p>
        </w:tc>
        <w:tc>
          <w:tcPr>
            <w:tcW w:w="692" w:type="dxa"/>
            <w:vAlign w:val="center"/>
          </w:tcPr>
          <w:p w:rsidR="00FB495E" w:rsidRPr="005E3F58" w:rsidRDefault="00FB495E" w:rsidP="00FF710C">
            <w:pPr>
              <w:jc w:val="center"/>
              <w:rPr>
                <w:rFonts w:ascii="Arial" w:hAnsi="Arial"/>
                <w:sz w:val="22"/>
              </w:rPr>
            </w:pPr>
          </w:p>
        </w:tc>
      </w:tr>
      <w:tr w:rsidR="000D30C4" w:rsidTr="00E92E80">
        <w:trPr>
          <w:trHeight w:val="278"/>
        </w:trPr>
        <w:tc>
          <w:tcPr>
            <w:tcW w:w="4820" w:type="dxa"/>
            <w:gridSpan w:val="4"/>
            <w:shd w:val="pct12" w:color="auto" w:fill="FFFFFF"/>
            <w:vAlign w:val="center"/>
          </w:tcPr>
          <w:p w:rsidR="000D30C4" w:rsidRPr="00F8504C" w:rsidRDefault="000D30C4">
            <w:pPr>
              <w:rPr>
                <w:rFonts w:ascii="Arial" w:hAnsi="Arial"/>
                <w:i/>
                <w:sz w:val="20"/>
              </w:rPr>
            </w:pPr>
            <w:r w:rsidRPr="00F8504C">
              <w:rPr>
                <w:rFonts w:ascii="Arial" w:hAnsi="Arial"/>
                <w:b/>
                <w:sz w:val="20"/>
              </w:rPr>
              <w:t xml:space="preserve">Contact Daytime Telephone Number </w:t>
            </w:r>
            <w:r w:rsidR="00E92E80">
              <w:rPr>
                <w:rFonts w:ascii="Arial" w:hAnsi="Arial"/>
                <w:b/>
                <w:sz w:val="20"/>
              </w:rPr>
              <w:t xml:space="preserve"> </w:t>
            </w:r>
            <w:r w:rsidRPr="00F8504C">
              <w:rPr>
                <w:rFonts w:ascii="Arial" w:hAnsi="Arial"/>
                <w:i/>
                <w:sz w:val="16"/>
              </w:rPr>
              <w:t>(Incl. STD Code)</w:t>
            </w:r>
          </w:p>
        </w:tc>
        <w:tc>
          <w:tcPr>
            <w:tcW w:w="5387" w:type="dxa"/>
            <w:gridSpan w:val="13"/>
            <w:vAlign w:val="center"/>
          </w:tcPr>
          <w:p w:rsidR="000D30C4" w:rsidRPr="005E3F58" w:rsidRDefault="000D30C4">
            <w:pPr>
              <w:jc w:val="center"/>
              <w:rPr>
                <w:rFonts w:ascii="Arial" w:hAnsi="Arial"/>
                <w:sz w:val="22"/>
              </w:rPr>
            </w:pPr>
          </w:p>
        </w:tc>
      </w:tr>
      <w:tr w:rsidR="000D30C4" w:rsidTr="00E92E80">
        <w:trPr>
          <w:trHeight w:val="434"/>
        </w:trPr>
        <w:tc>
          <w:tcPr>
            <w:tcW w:w="4820" w:type="dxa"/>
            <w:gridSpan w:val="4"/>
            <w:shd w:val="pct12" w:color="auto" w:fill="FFFFFF"/>
            <w:vAlign w:val="center"/>
          </w:tcPr>
          <w:p w:rsidR="000D30C4" w:rsidRPr="00F8504C" w:rsidRDefault="000D30C4">
            <w:pPr>
              <w:rPr>
                <w:rFonts w:ascii="Arial" w:hAnsi="Arial"/>
                <w:i/>
                <w:sz w:val="20"/>
              </w:rPr>
            </w:pPr>
            <w:r w:rsidRPr="00F8504C">
              <w:rPr>
                <w:rFonts w:ascii="Arial" w:hAnsi="Arial"/>
                <w:b/>
                <w:sz w:val="20"/>
              </w:rPr>
              <w:t xml:space="preserve">Home Telephone Number </w:t>
            </w:r>
            <w:r w:rsidR="00E92E80">
              <w:rPr>
                <w:rFonts w:ascii="Arial" w:hAnsi="Arial"/>
                <w:b/>
                <w:sz w:val="20"/>
              </w:rPr>
              <w:t xml:space="preserve"> </w:t>
            </w:r>
            <w:r w:rsidRPr="00F8504C">
              <w:rPr>
                <w:rFonts w:ascii="Arial" w:hAnsi="Arial"/>
                <w:i/>
                <w:sz w:val="16"/>
              </w:rPr>
              <w:t>(Incl. STD Code)</w:t>
            </w:r>
          </w:p>
        </w:tc>
        <w:tc>
          <w:tcPr>
            <w:tcW w:w="5387" w:type="dxa"/>
            <w:gridSpan w:val="13"/>
            <w:vAlign w:val="center"/>
          </w:tcPr>
          <w:p w:rsidR="000D30C4" w:rsidRPr="005E3F58" w:rsidRDefault="000D30C4">
            <w:pPr>
              <w:jc w:val="center"/>
              <w:rPr>
                <w:rFonts w:ascii="Arial" w:hAnsi="Arial"/>
                <w:sz w:val="22"/>
              </w:rPr>
            </w:pPr>
          </w:p>
        </w:tc>
      </w:tr>
      <w:tr w:rsidR="000D30C4" w:rsidTr="00E92E80">
        <w:trPr>
          <w:trHeight w:val="378"/>
        </w:trPr>
        <w:tc>
          <w:tcPr>
            <w:tcW w:w="4820" w:type="dxa"/>
            <w:gridSpan w:val="4"/>
            <w:shd w:val="pct12" w:color="auto" w:fill="FFFFFF"/>
            <w:vAlign w:val="center"/>
          </w:tcPr>
          <w:p w:rsidR="000D30C4" w:rsidRPr="00F8504C" w:rsidRDefault="000D30C4">
            <w:pPr>
              <w:rPr>
                <w:rFonts w:ascii="Arial" w:hAnsi="Arial"/>
                <w:b/>
                <w:sz w:val="20"/>
              </w:rPr>
            </w:pPr>
            <w:r w:rsidRPr="00F8504C">
              <w:rPr>
                <w:rFonts w:ascii="Arial" w:hAnsi="Arial"/>
                <w:b/>
                <w:sz w:val="20"/>
              </w:rPr>
              <w:t>Mobile Phone Number</w:t>
            </w:r>
          </w:p>
        </w:tc>
        <w:tc>
          <w:tcPr>
            <w:tcW w:w="5387" w:type="dxa"/>
            <w:gridSpan w:val="13"/>
            <w:vAlign w:val="center"/>
          </w:tcPr>
          <w:p w:rsidR="000D30C4" w:rsidRPr="005E3F58" w:rsidRDefault="000D30C4">
            <w:pPr>
              <w:jc w:val="center"/>
              <w:rPr>
                <w:rFonts w:ascii="Arial" w:hAnsi="Arial"/>
                <w:sz w:val="22"/>
              </w:rPr>
            </w:pPr>
          </w:p>
        </w:tc>
      </w:tr>
      <w:tr w:rsidR="00F63AFE" w:rsidTr="00E92E80">
        <w:trPr>
          <w:trHeight w:val="408"/>
        </w:trPr>
        <w:tc>
          <w:tcPr>
            <w:tcW w:w="4820" w:type="dxa"/>
            <w:gridSpan w:val="4"/>
            <w:shd w:val="pct12" w:color="auto" w:fill="FFFFFF"/>
            <w:vAlign w:val="center"/>
          </w:tcPr>
          <w:p w:rsidR="00F63AFE" w:rsidRPr="00F8504C" w:rsidRDefault="00F63AFE">
            <w:pPr>
              <w:rPr>
                <w:rFonts w:ascii="Arial" w:hAnsi="Arial"/>
                <w:b/>
                <w:sz w:val="20"/>
              </w:rPr>
            </w:pPr>
            <w:r w:rsidRPr="00F8504C">
              <w:rPr>
                <w:rFonts w:ascii="Arial" w:hAnsi="Arial"/>
                <w:b/>
                <w:sz w:val="20"/>
              </w:rPr>
              <w:t xml:space="preserve">Email </w:t>
            </w:r>
            <w:r w:rsidRPr="00F8504C">
              <w:rPr>
                <w:rFonts w:ascii="Arial" w:hAnsi="Arial"/>
                <w:i/>
                <w:sz w:val="18"/>
              </w:rPr>
              <w:t>(note whether home or work)</w:t>
            </w:r>
          </w:p>
        </w:tc>
        <w:tc>
          <w:tcPr>
            <w:tcW w:w="5387" w:type="dxa"/>
            <w:gridSpan w:val="13"/>
            <w:vAlign w:val="center"/>
          </w:tcPr>
          <w:p w:rsidR="00F63AFE" w:rsidRPr="005E3F58" w:rsidRDefault="00F63AFE">
            <w:pPr>
              <w:jc w:val="center"/>
              <w:rPr>
                <w:rFonts w:ascii="Arial" w:hAnsi="Arial"/>
                <w:sz w:val="22"/>
              </w:rPr>
            </w:pPr>
          </w:p>
        </w:tc>
      </w:tr>
      <w:tr w:rsidR="00286690" w:rsidTr="00EF1404">
        <w:trPr>
          <w:trHeight w:val="602"/>
        </w:trPr>
        <w:tc>
          <w:tcPr>
            <w:tcW w:w="4820" w:type="dxa"/>
            <w:gridSpan w:val="4"/>
            <w:shd w:val="pct12" w:color="auto" w:fill="FFFFFF"/>
            <w:vAlign w:val="center"/>
          </w:tcPr>
          <w:p w:rsidR="00286690" w:rsidRPr="00F8504C" w:rsidRDefault="00286690">
            <w:pPr>
              <w:rPr>
                <w:rFonts w:ascii="Arial" w:hAnsi="Arial"/>
                <w:b/>
                <w:sz w:val="20"/>
              </w:rPr>
            </w:pPr>
            <w:r w:rsidRPr="00F8504C">
              <w:rPr>
                <w:rFonts w:ascii="Arial" w:hAnsi="Arial"/>
                <w:b/>
                <w:sz w:val="20"/>
              </w:rPr>
              <w:t>Any other Comments/Requests</w:t>
            </w:r>
            <w:r w:rsidR="0045317D" w:rsidRPr="00F8504C">
              <w:rPr>
                <w:rFonts w:ascii="Arial" w:hAnsi="Arial"/>
                <w:b/>
                <w:sz w:val="20"/>
              </w:rPr>
              <w:t>/Information</w:t>
            </w:r>
            <w:r w:rsidRPr="00F8504C">
              <w:rPr>
                <w:rFonts w:ascii="Arial" w:hAnsi="Arial"/>
                <w:b/>
                <w:sz w:val="20"/>
              </w:rPr>
              <w:t xml:space="preserve"> </w:t>
            </w:r>
          </w:p>
        </w:tc>
        <w:tc>
          <w:tcPr>
            <w:tcW w:w="5387" w:type="dxa"/>
            <w:gridSpan w:val="13"/>
            <w:vAlign w:val="center"/>
          </w:tcPr>
          <w:p w:rsidR="00286690" w:rsidRPr="005E3F58" w:rsidRDefault="00286690">
            <w:pPr>
              <w:jc w:val="center"/>
              <w:rPr>
                <w:rFonts w:ascii="Arial" w:hAnsi="Arial"/>
                <w:sz w:val="22"/>
              </w:rPr>
            </w:pPr>
          </w:p>
        </w:tc>
      </w:tr>
      <w:tr w:rsidR="000D30C4" w:rsidTr="00E92E80">
        <w:trPr>
          <w:trHeight w:val="466"/>
        </w:trPr>
        <w:tc>
          <w:tcPr>
            <w:tcW w:w="4820" w:type="dxa"/>
            <w:gridSpan w:val="4"/>
            <w:shd w:val="pct12" w:color="auto" w:fill="FFFFFF"/>
            <w:vAlign w:val="center"/>
          </w:tcPr>
          <w:p w:rsidR="00970B0B" w:rsidRPr="00F8504C" w:rsidRDefault="000D30C4">
            <w:pPr>
              <w:rPr>
                <w:rFonts w:ascii="Arial" w:hAnsi="Arial"/>
                <w:b/>
                <w:sz w:val="20"/>
              </w:rPr>
            </w:pPr>
            <w:r w:rsidRPr="00F8504C">
              <w:rPr>
                <w:rFonts w:ascii="Arial" w:hAnsi="Arial"/>
                <w:b/>
                <w:sz w:val="20"/>
              </w:rPr>
              <w:t>Signature</w:t>
            </w:r>
          </w:p>
        </w:tc>
        <w:tc>
          <w:tcPr>
            <w:tcW w:w="5387" w:type="dxa"/>
            <w:gridSpan w:val="13"/>
            <w:vAlign w:val="center"/>
          </w:tcPr>
          <w:p w:rsidR="000D30C4" w:rsidRPr="005E3F58" w:rsidRDefault="000D30C4">
            <w:pPr>
              <w:jc w:val="center"/>
              <w:rPr>
                <w:rFonts w:ascii="Arial" w:hAnsi="Arial"/>
                <w:sz w:val="22"/>
              </w:rPr>
            </w:pPr>
          </w:p>
        </w:tc>
      </w:tr>
      <w:tr w:rsidR="000D30C4" w:rsidTr="00E92E80">
        <w:trPr>
          <w:trHeight w:val="421"/>
        </w:trPr>
        <w:tc>
          <w:tcPr>
            <w:tcW w:w="4820" w:type="dxa"/>
            <w:gridSpan w:val="4"/>
            <w:shd w:val="pct12" w:color="auto" w:fill="FFFFFF"/>
            <w:vAlign w:val="center"/>
          </w:tcPr>
          <w:p w:rsidR="000D30C4" w:rsidRPr="00F8504C" w:rsidRDefault="000D30C4">
            <w:pPr>
              <w:rPr>
                <w:rFonts w:ascii="Arial" w:hAnsi="Arial"/>
                <w:b/>
                <w:sz w:val="20"/>
              </w:rPr>
            </w:pPr>
            <w:r w:rsidRPr="00F8504C">
              <w:rPr>
                <w:rFonts w:ascii="Arial" w:hAnsi="Arial"/>
                <w:b/>
                <w:sz w:val="20"/>
              </w:rPr>
              <w:t>Date</w:t>
            </w:r>
          </w:p>
        </w:tc>
        <w:tc>
          <w:tcPr>
            <w:tcW w:w="5387" w:type="dxa"/>
            <w:gridSpan w:val="13"/>
            <w:vAlign w:val="center"/>
          </w:tcPr>
          <w:p w:rsidR="000D30C4" w:rsidRPr="005E3F58" w:rsidRDefault="000D30C4">
            <w:pPr>
              <w:jc w:val="center"/>
              <w:rPr>
                <w:rFonts w:ascii="Arial" w:hAnsi="Arial"/>
                <w:sz w:val="22"/>
              </w:rPr>
            </w:pPr>
          </w:p>
        </w:tc>
      </w:tr>
      <w:tr w:rsidR="0054518C" w:rsidTr="00E92E80">
        <w:trPr>
          <w:trHeight w:val="421"/>
        </w:trPr>
        <w:tc>
          <w:tcPr>
            <w:tcW w:w="4820" w:type="dxa"/>
            <w:gridSpan w:val="4"/>
            <w:shd w:val="pct12" w:color="auto" w:fill="FFFFFF"/>
            <w:vAlign w:val="center"/>
          </w:tcPr>
          <w:p w:rsidR="0054518C" w:rsidRPr="00F8504C" w:rsidRDefault="0054518C">
            <w:pPr>
              <w:rPr>
                <w:rFonts w:ascii="Arial" w:hAnsi="Arial"/>
                <w:b/>
                <w:sz w:val="20"/>
              </w:rPr>
            </w:pPr>
            <w:r>
              <w:rPr>
                <w:rFonts w:ascii="Arial" w:hAnsi="Arial"/>
                <w:b/>
                <w:sz w:val="20"/>
              </w:rPr>
              <w:t>Authorised Signature</w:t>
            </w:r>
          </w:p>
        </w:tc>
        <w:tc>
          <w:tcPr>
            <w:tcW w:w="5387" w:type="dxa"/>
            <w:gridSpan w:val="13"/>
            <w:vAlign w:val="center"/>
          </w:tcPr>
          <w:p w:rsidR="0054518C" w:rsidRPr="005E3F58" w:rsidRDefault="0054518C">
            <w:pPr>
              <w:jc w:val="center"/>
              <w:rPr>
                <w:rFonts w:ascii="Arial" w:hAnsi="Arial"/>
                <w:sz w:val="22"/>
              </w:rPr>
            </w:pPr>
          </w:p>
        </w:tc>
      </w:tr>
      <w:tr w:rsidR="0056055E" w:rsidTr="0045317D">
        <w:trPr>
          <w:trHeight w:val="468"/>
        </w:trPr>
        <w:tc>
          <w:tcPr>
            <w:tcW w:w="10207" w:type="dxa"/>
            <w:gridSpan w:val="17"/>
            <w:shd w:val="pct12" w:color="auto" w:fill="FFFFFF"/>
            <w:vAlign w:val="center"/>
          </w:tcPr>
          <w:p w:rsidR="0056055E" w:rsidRPr="005E3F58" w:rsidRDefault="00F8504C" w:rsidP="008064E8">
            <w:pPr>
              <w:rPr>
                <w:rFonts w:ascii="Arial" w:hAnsi="Arial"/>
              </w:rPr>
            </w:pPr>
            <w:r w:rsidRPr="00500BB4">
              <w:rPr>
                <w:rFonts w:ascii="Arial" w:hAnsi="Arial"/>
                <w:b/>
                <w:sz w:val="16"/>
              </w:rPr>
              <w:t>By signing this form</w:t>
            </w:r>
            <w:r w:rsidRPr="00500BB4">
              <w:rPr>
                <w:rFonts w:ascii="Arial" w:hAnsi="Arial"/>
                <w:sz w:val="16"/>
              </w:rPr>
              <w:t xml:space="preserve">, I give my consent to the personal information noted above being used by the </w:t>
            </w:r>
            <w:r w:rsidR="00546F76">
              <w:rPr>
                <w:rFonts w:ascii="Arial" w:hAnsi="Arial"/>
                <w:sz w:val="16"/>
              </w:rPr>
              <w:t>(Name)</w:t>
            </w:r>
            <w:r w:rsidRPr="00500BB4">
              <w:rPr>
                <w:rFonts w:ascii="Arial" w:hAnsi="Arial"/>
                <w:sz w:val="16"/>
              </w:rPr>
              <w:t xml:space="preserve"> Council for the purposes of recruitment, allocation and payment of staff in regard to Temporary </w:t>
            </w:r>
            <w:r w:rsidR="008064E8">
              <w:rPr>
                <w:rFonts w:ascii="Arial" w:hAnsi="Arial"/>
                <w:sz w:val="16"/>
              </w:rPr>
              <w:t>Election/Referendum</w:t>
            </w:r>
            <w:r w:rsidRPr="00500BB4">
              <w:rPr>
                <w:rFonts w:ascii="Arial" w:hAnsi="Arial"/>
                <w:sz w:val="16"/>
              </w:rPr>
              <w:t xml:space="preserve"> related duties. I also agree that this information may be passed by The </w:t>
            </w:r>
            <w:r w:rsidR="00546F76">
              <w:rPr>
                <w:rFonts w:ascii="Arial" w:hAnsi="Arial"/>
                <w:sz w:val="16"/>
              </w:rPr>
              <w:t>(Name)</w:t>
            </w:r>
            <w:r w:rsidR="00645AFB">
              <w:rPr>
                <w:rFonts w:ascii="Arial" w:hAnsi="Arial"/>
                <w:sz w:val="16"/>
              </w:rPr>
              <w:t xml:space="preserve"> Council to </w:t>
            </w:r>
            <w:r w:rsidR="008064E8">
              <w:rPr>
                <w:rFonts w:ascii="Arial" w:hAnsi="Arial"/>
                <w:sz w:val="16"/>
              </w:rPr>
              <w:t>Election/Referendum</w:t>
            </w:r>
            <w:r w:rsidR="00645AFB">
              <w:rPr>
                <w:rFonts w:ascii="Arial" w:hAnsi="Arial"/>
                <w:sz w:val="16"/>
              </w:rPr>
              <w:t xml:space="preserve"> Supervisor, </w:t>
            </w:r>
            <w:r w:rsidRPr="00500BB4">
              <w:rPr>
                <w:rFonts w:ascii="Arial" w:hAnsi="Arial"/>
                <w:sz w:val="16"/>
              </w:rPr>
              <w:t xml:space="preserve">(name, telephone and email only) during the </w:t>
            </w:r>
            <w:r w:rsidR="008064E8">
              <w:rPr>
                <w:rFonts w:ascii="Arial" w:hAnsi="Arial"/>
                <w:sz w:val="16"/>
              </w:rPr>
              <w:t>Election/Referendum</w:t>
            </w:r>
            <w:r w:rsidRPr="00500BB4">
              <w:rPr>
                <w:rFonts w:ascii="Arial" w:hAnsi="Arial"/>
                <w:sz w:val="16"/>
              </w:rPr>
              <w:t xml:space="preserve"> periods</w:t>
            </w:r>
            <w:r w:rsidR="00645AFB">
              <w:rPr>
                <w:rFonts w:ascii="Arial" w:hAnsi="Arial"/>
                <w:sz w:val="16"/>
              </w:rPr>
              <w:t xml:space="preserve">, Aberdeenshire Council </w:t>
            </w:r>
            <w:r w:rsidR="008064E8">
              <w:rPr>
                <w:rFonts w:ascii="Arial" w:hAnsi="Arial"/>
                <w:sz w:val="16"/>
              </w:rPr>
              <w:t>Election/Referendum O</w:t>
            </w:r>
            <w:r w:rsidR="00645AFB">
              <w:rPr>
                <w:rFonts w:ascii="Arial" w:hAnsi="Arial"/>
                <w:sz w:val="16"/>
              </w:rPr>
              <w:t>ffice in a cross constituency</w:t>
            </w:r>
            <w:r w:rsidRPr="00500BB4">
              <w:rPr>
                <w:rFonts w:ascii="Arial" w:hAnsi="Arial"/>
                <w:sz w:val="16"/>
              </w:rPr>
              <w:t xml:space="preserve"> and also to the Inland Revenue for the purposes of tax/payment for </w:t>
            </w:r>
            <w:r w:rsidR="008064E8">
              <w:rPr>
                <w:rFonts w:ascii="Arial" w:hAnsi="Arial"/>
                <w:sz w:val="16"/>
              </w:rPr>
              <w:t>Election/Referendum</w:t>
            </w:r>
            <w:r w:rsidRPr="00500BB4">
              <w:rPr>
                <w:rFonts w:ascii="Arial" w:hAnsi="Arial"/>
                <w:sz w:val="16"/>
              </w:rPr>
              <w:t xml:space="preserve"> work undertaken. </w:t>
            </w:r>
            <w:r w:rsidR="00E92E80">
              <w:rPr>
                <w:rFonts w:ascii="Arial" w:hAnsi="Arial"/>
                <w:sz w:val="16"/>
              </w:rPr>
              <w:t xml:space="preserve"> </w:t>
            </w:r>
            <w:r w:rsidR="00645AFB">
              <w:rPr>
                <w:rFonts w:ascii="Arial" w:hAnsi="Arial"/>
                <w:sz w:val="16"/>
              </w:rPr>
              <w:br/>
            </w:r>
            <w:r w:rsidRPr="00500BB4">
              <w:rPr>
                <w:rFonts w:ascii="Arial" w:hAnsi="Arial"/>
                <w:b/>
                <w:sz w:val="16"/>
              </w:rPr>
              <w:t>Data Protection:</w:t>
            </w:r>
            <w:r w:rsidRPr="00500BB4">
              <w:rPr>
                <w:rFonts w:ascii="Arial" w:hAnsi="Arial"/>
                <w:sz w:val="16"/>
              </w:rPr>
              <w:t xml:space="preserve"> This information will be stored and used only for the purpose for which it is collected. Your entry on the database will be updated or destroyed, at request, either annually during the canvass of </w:t>
            </w:r>
            <w:r w:rsidR="008064E8">
              <w:rPr>
                <w:rFonts w:ascii="Arial" w:hAnsi="Arial"/>
                <w:sz w:val="16"/>
              </w:rPr>
              <w:t>Election/Referendum</w:t>
            </w:r>
            <w:r w:rsidRPr="00500BB4">
              <w:rPr>
                <w:rFonts w:ascii="Arial" w:hAnsi="Arial"/>
                <w:sz w:val="16"/>
              </w:rPr>
              <w:t xml:space="preserve"> staff or by providing notice in writing to the address below. The </w:t>
            </w:r>
            <w:r w:rsidR="00546F76">
              <w:rPr>
                <w:rFonts w:ascii="Arial" w:hAnsi="Arial"/>
                <w:sz w:val="16"/>
              </w:rPr>
              <w:t>(Name)</w:t>
            </w:r>
            <w:r w:rsidRPr="00500BB4">
              <w:rPr>
                <w:rFonts w:ascii="Arial" w:hAnsi="Arial"/>
                <w:sz w:val="16"/>
              </w:rPr>
              <w:t xml:space="preserve"> Council will process your information fairly and lawfully and in accordance with the Data Protection Act 1998.</w:t>
            </w:r>
            <w:r w:rsidR="00E92E80">
              <w:rPr>
                <w:rFonts w:ascii="Arial" w:hAnsi="Arial"/>
                <w:sz w:val="16"/>
              </w:rPr>
              <w:t xml:space="preserve"> </w:t>
            </w:r>
            <w:r w:rsidR="00645AFB">
              <w:rPr>
                <w:rFonts w:ascii="Arial" w:hAnsi="Arial"/>
                <w:sz w:val="16"/>
              </w:rPr>
              <w:br/>
            </w:r>
            <w:r w:rsidRPr="00500BB4">
              <w:rPr>
                <w:rFonts w:ascii="Arial" w:hAnsi="Arial"/>
                <w:b/>
                <w:sz w:val="16"/>
              </w:rPr>
              <w:t>Asylum and Immigration Act:</w:t>
            </w:r>
            <w:r w:rsidRPr="00500BB4">
              <w:rPr>
                <w:rFonts w:ascii="Arial" w:hAnsi="Arial"/>
                <w:sz w:val="16"/>
              </w:rPr>
              <w:t xml:space="preserve"> </w:t>
            </w:r>
            <w:r w:rsidRPr="00500BB4">
              <w:rPr>
                <w:rFonts w:ascii="Arial" w:hAnsi="Arial" w:cs="Arial"/>
                <w:sz w:val="16"/>
              </w:rPr>
              <w:t xml:space="preserve">Under the terms of the Asylum and Immigration Act 2006, only individuals who have a right to work in the </w:t>
            </w:r>
            <w:smartTag w:uri="urn:schemas-microsoft-com:office:smarttags" w:element="place">
              <w:smartTag w:uri="urn:schemas-microsoft-com:office:smarttags" w:element="country-region">
                <w:r w:rsidRPr="00500BB4">
                  <w:rPr>
                    <w:rFonts w:ascii="Arial" w:hAnsi="Arial" w:cs="Arial"/>
                    <w:sz w:val="16"/>
                  </w:rPr>
                  <w:t>United Kingdom</w:t>
                </w:r>
              </w:smartTag>
            </w:smartTag>
            <w:r w:rsidRPr="00500BB4">
              <w:rPr>
                <w:rFonts w:ascii="Arial" w:hAnsi="Arial" w:cs="Arial"/>
                <w:sz w:val="16"/>
              </w:rPr>
              <w:t xml:space="preserve"> are eligible for public appointments, including </w:t>
            </w:r>
            <w:r w:rsidRPr="00500BB4">
              <w:rPr>
                <w:rFonts w:ascii="Arial" w:hAnsi="Arial" w:cs="Arial"/>
                <w:iCs/>
                <w:sz w:val="16"/>
              </w:rPr>
              <w:t xml:space="preserve">appointments made by the </w:t>
            </w:r>
            <w:r w:rsidR="008064E8">
              <w:rPr>
                <w:rFonts w:ascii="Arial" w:hAnsi="Arial" w:cs="Arial"/>
                <w:iCs/>
                <w:sz w:val="16"/>
              </w:rPr>
              <w:t>Returning/Counting</w:t>
            </w:r>
            <w:r w:rsidRPr="00500BB4">
              <w:rPr>
                <w:rFonts w:ascii="Arial" w:hAnsi="Arial" w:cs="Arial"/>
                <w:iCs/>
                <w:sz w:val="16"/>
              </w:rPr>
              <w:t xml:space="preserve"> Officer for </w:t>
            </w:r>
            <w:r w:rsidR="008064E8">
              <w:rPr>
                <w:rFonts w:ascii="Arial" w:hAnsi="Arial" w:cs="Arial"/>
                <w:iCs/>
                <w:sz w:val="16"/>
              </w:rPr>
              <w:t>an Election/Referendum</w:t>
            </w:r>
            <w:r w:rsidRPr="00500BB4">
              <w:rPr>
                <w:rFonts w:ascii="Arial" w:hAnsi="Arial" w:cs="Arial"/>
                <w:sz w:val="16"/>
              </w:rPr>
              <w:t xml:space="preserve">.  </w:t>
            </w:r>
            <w:r w:rsidR="00E92E80">
              <w:rPr>
                <w:rFonts w:ascii="Arial" w:hAnsi="Arial" w:cs="Arial"/>
                <w:sz w:val="16"/>
              </w:rPr>
              <w:t xml:space="preserve"> </w:t>
            </w:r>
            <w:r w:rsidRPr="00500BB4">
              <w:rPr>
                <w:rFonts w:ascii="Arial" w:hAnsi="Arial" w:cs="Arial"/>
                <w:sz w:val="16"/>
              </w:rPr>
              <w:t xml:space="preserve">Please note that if there is any doubt regarding your status, we reserve the right to check your details. </w:t>
            </w:r>
            <w:r w:rsidRPr="00500BB4">
              <w:rPr>
                <w:rFonts w:ascii="Arial" w:hAnsi="Arial" w:cs="Arial"/>
                <w:iCs/>
                <w:sz w:val="16"/>
              </w:rPr>
              <w:t>If appointed, you may be required to provide proof of your eligibility via the provision of documentation, if requested.</w:t>
            </w:r>
            <w:r>
              <w:rPr>
                <w:rFonts w:ascii="Arial" w:hAnsi="Arial" w:cs="Arial"/>
                <w:iCs/>
                <w:sz w:val="16"/>
              </w:rPr>
              <w:t xml:space="preserve"> </w:t>
            </w:r>
            <w:r w:rsidRPr="00500BB4">
              <w:rPr>
                <w:rFonts w:ascii="Arial" w:hAnsi="Arial" w:cs="Arial"/>
                <w:iCs/>
                <w:sz w:val="16"/>
              </w:rPr>
              <w:t xml:space="preserve">By signing to apply to the </w:t>
            </w:r>
            <w:r w:rsidR="008064E8">
              <w:rPr>
                <w:rFonts w:ascii="Arial" w:hAnsi="Arial" w:cs="Arial"/>
                <w:iCs/>
                <w:sz w:val="16"/>
              </w:rPr>
              <w:t>Election/Referendum</w:t>
            </w:r>
            <w:r w:rsidRPr="00500BB4">
              <w:rPr>
                <w:rFonts w:ascii="Arial" w:hAnsi="Arial" w:cs="Arial"/>
                <w:iCs/>
                <w:sz w:val="16"/>
              </w:rPr>
              <w:t xml:space="preserve"> staff database and subsequently accepting an appointment you are offered you are confirming that </w:t>
            </w:r>
            <w:r w:rsidRPr="00500BB4">
              <w:rPr>
                <w:rFonts w:ascii="Arial" w:hAnsi="Arial" w:cs="Arial"/>
                <w:sz w:val="16"/>
              </w:rPr>
              <w:t xml:space="preserve">you eligible to work in the </w:t>
            </w:r>
            <w:smartTag w:uri="urn:schemas-microsoft-com:office:smarttags" w:element="place">
              <w:smartTag w:uri="urn:schemas-microsoft-com:office:smarttags" w:element="country-region">
                <w:r>
                  <w:rPr>
                    <w:rFonts w:ascii="Arial" w:hAnsi="Arial" w:cs="Arial"/>
                    <w:sz w:val="16"/>
                  </w:rPr>
                  <w:t>UK</w:t>
                </w:r>
              </w:smartTag>
            </w:smartTag>
            <w:r>
              <w:rPr>
                <w:rFonts w:ascii="Arial" w:hAnsi="Arial" w:cs="Arial"/>
                <w:sz w:val="16"/>
              </w:rPr>
              <w:t>.</w:t>
            </w:r>
            <w:r>
              <w:rPr>
                <w:rFonts w:ascii="Arial" w:hAnsi="Arial" w:cs="Arial"/>
                <w:sz w:val="16"/>
              </w:rPr>
              <w:br/>
            </w:r>
            <w:r w:rsidRPr="00500BB4">
              <w:rPr>
                <w:rFonts w:ascii="Arial" w:hAnsi="Arial"/>
                <w:b/>
                <w:sz w:val="16"/>
              </w:rPr>
              <w:t xml:space="preserve">Other notes: </w:t>
            </w:r>
            <w:r w:rsidRPr="00500BB4">
              <w:rPr>
                <w:rFonts w:ascii="Arial" w:hAnsi="Arial"/>
                <w:sz w:val="16"/>
              </w:rPr>
              <w:t xml:space="preserve">Please note that the </w:t>
            </w:r>
            <w:r w:rsidR="008064E8">
              <w:rPr>
                <w:rFonts w:ascii="Arial" w:hAnsi="Arial"/>
                <w:sz w:val="16"/>
              </w:rPr>
              <w:t>Election/Referendum</w:t>
            </w:r>
            <w:r w:rsidRPr="00500BB4">
              <w:rPr>
                <w:rFonts w:ascii="Arial" w:hAnsi="Arial"/>
                <w:sz w:val="16"/>
              </w:rPr>
              <w:t xml:space="preserve"> Office will endeavour to place staff at their preferred location however this may not always be possible. Entry on the database does not guarantee the offer of a post during </w:t>
            </w:r>
            <w:r w:rsidR="008064E8">
              <w:rPr>
                <w:rFonts w:ascii="Arial" w:hAnsi="Arial"/>
                <w:sz w:val="16"/>
              </w:rPr>
              <w:t>Election/Referendum</w:t>
            </w:r>
            <w:r w:rsidRPr="00500BB4">
              <w:rPr>
                <w:rFonts w:ascii="Arial" w:hAnsi="Arial"/>
                <w:sz w:val="16"/>
              </w:rPr>
              <w:t xml:space="preserve">s. In the offer and acceptance of </w:t>
            </w:r>
            <w:r w:rsidR="008064E8">
              <w:rPr>
                <w:rFonts w:ascii="Arial" w:hAnsi="Arial"/>
                <w:sz w:val="16"/>
              </w:rPr>
              <w:t>Election/Referendum</w:t>
            </w:r>
            <w:r w:rsidRPr="00500BB4">
              <w:rPr>
                <w:rFonts w:ascii="Arial" w:hAnsi="Arial"/>
                <w:sz w:val="16"/>
              </w:rPr>
              <w:t xml:space="preserve"> duties for The </w:t>
            </w:r>
            <w:r w:rsidR="00546F76">
              <w:rPr>
                <w:rFonts w:ascii="Arial" w:hAnsi="Arial"/>
                <w:sz w:val="16"/>
              </w:rPr>
              <w:t>(Name)</w:t>
            </w:r>
            <w:r w:rsidRPr="00500BB4">
              <w:rPr>
                <w:rFonts w:ascii="Arial" w:hAnsi="Arial"/>
                <w:sz w:val="16"/>
              </w:rPr>
              <w:t xml:space="preserve"> Council you will be further asked to sign a statement of secrecy under the relevant section of legislation governing the </w:t>
            </w:r>
            <w:r w:rsidR="008064E8">
              <w:rPr>
                <w:rFonts w:ascii="Arial" w:hAnsi="Arial"/>
                <w:sz w:val="16"/>
              </w:rPr>
              <w:t>Election/Referendum</w:t>
            </w:r>
            <w:r w:rsidRPr="00500BB4">
              <w:rPr>
                <w:rFonts w:ascii="Arial" w:hAnsi="Arial"/>
                <w:sz w:val="16"/>
              </w:rPr>
              <w:t xml:space="preserve"> at which you are working. </w:t>
            </w:r>
            <w:r w:rsidRPr="006A05C8">
              <w:rPr>
                <w:rFonts w:ascii="Arial" w:hAnsi="Arial"/>
                <w:b/>
                <w:i/>
                <w:sz w:val="16"/>
              </w:rPr>
              <w:t xml:space="preserve">Please note that you are precluded from accepting the employment of The </w:t>
            </w:r>
            <w:r w:rsidR="00546F76">
              <w:rPr>
                <w:rFonts w:ascii="Arial" w:hAnsi="Arial"/>
                <w:b/>
                <w:i/>
                <w:sz w:val="16"/>
              </w:rPr>
              <w:t>(Name)</w:t>
            </w:r>
            <w:r w:rsidRPr="006A05C8">
              <w:rPr>
                <w:rFonts w:ascii="Arial" w:hAnsi="Arial"/>
                <w:b/>
                <w:i/>
                <w:sz w:val="16"/>
              </w:rPr>
              <w:t xml:space="preserve"> Council </w:t>
            </w:r>
            <w:r w:rsidR="008064E8">
              <w:rPr>
                <w:rFonts w:ascii="Arial" w:hAnsi="Arial"/>
                <w:b/>
                <w:i/>
                <w:sz w:val="16"/>
              </w:rPr>
              <w:t>Election/Referendum</w:t>
            </w:r>
            <w:r w:rsidRPr="006A05C8">
              <w:rPr>
                <w:rFonts w:ascii="Arial" w:hAnsi="Arial"/>
                <w:b/>
                <w:i/>
                <w:sz w:val="16"/>
              </w:rPr>
              <w:t xml:space="preserve">s Office if you are engaged in any manner whatsoever in the promotion of a candidate’s </w:t>
            </w:r>
            <w:r w:rsidR="008064E8">
              <w:rPr>
                <w:rFonts w:ascii="Arial" w:hAnsi="Arial"/>
                <w:b/>
                <w:i/>
                <w:sz w:val="16"/>
              </w:rPr>
              <w:t>Election/Referendum</w:t>
            </w:r>
            <w:r w:rsidRPr="006A05C8">
              <w:rPr>
                <w:rFonts w:ascii="Arial" w:hAnsi="Arial"/>
                <w:b/>
                <w:i/>
                <w:sz w:val="16"/>
              </w:rPr>
              <w:t xml:space="preserve"> campaign</w:t>
            </w:r>
          </w:p>
        </w:tc>
      </w:tr>
      <w:tr w:rsidR="00553EF0" w:rsidTr="00194D73">
        <w:trPr>
          <w:trHeight w:val="217"/>
        </w:trPr>
        <w:tc>
          <w:tcPr>
            <w:tcW w:w="5812" w:type="dxa"/>
            <w:gridSpan w:val="8"/>
            <w:shd w:val="pct12" w:color="auto" w:fill="FFFFFF"/>
            <w:vAlign w:val="center"/>
          </w:tcPr>
          <w:p w:rsidR="00553EF0" w:rsidRPr="00853E3B" w:rsidRDefault="006D2C61">
            <w:pPr>
              <w:rPr>
                <w:rFonts w:ascii="Arial" w:hAnsi="Arial"/>
                <w:i/>
                <w:sz w:val="16"/>
                <w:szCs w:val="16"/>
              </w:rPr>
            </w:pPr>
            <w:r w:rsidRPr="00853E3B">
              <w:rPr>
                <w:rFonts w:ascii="Arial" w:hAnsi="Arial"/>
                <w:i/>
                <w:sz w:val="16"/>
                <w:szCs w:val="16"/>
              </w:rPr>
              <w:t>Entered on Database (Office Use only)</w:t>
            </w:r>
          </w:p>
        </w:tc>
        <w:tc>
          <w:tcPr>
            <w:tcW w:w="4395" w:type="dxa"/>
            <w:gridSpan w:val="9"/>
            <w:vAlign w:val="center"/>
          </w:tcPr>
          <w:p w:rsidR="00553EF0" w:rsidRDefault="00553EF0">
            <w:pPr>
              <w:jc w:val="center"/>
              <w:rPr>
                <w:rFonts w:ascii="Arial" w:hAnsi="Arial"/>
              </w:rPr>
            </w:pPr>
          </w:p>
        </w:tc>
      </w:tr>
    </w:tbl>
    <w:p w:rsidR="00FB495E" w:rsidRPr="00802B12" w:rsidRDefault="00FB495E" w:rsidP="00802B12"/>
    <w:sectPr w:rsidR="00FB495E" w:rsidRPr="00802B12" w:rsidSect="008064E8">
      <w:footerReference w:type="default" r:id="rId8"/>
      <w:pgSz w:w="11909" w:h="16834" w:code="9"/>
      <w:pgMar w:top="270" w:right="1134" w:bottom="450" w:left="1134" w:header="709" w:footer="334"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35A4" w:rsidRDefault="00BD35A4">
      <w:r>
        <w:separator/>
      </w:r>
    </w:p>
  </w:endnote>
  <w:endnote w:type="continuationSeparator" w:id="0">
    <w:p w:rsidR="00BD35A4" w:rsidRDefault="00BD35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4E8" w:rsidRPr="00EF1404" w:rsidRDefault="00D47D36" w:rsidP="004E5381">
    <w:pPr>
      <w:pStyle w:val="Footer"/>
      <w:rPr>
        <w:rFonts w:ascii="Arial" w:hAnsi="Arial" w:cs="Arial"/>
        <w:noProof/>
        <w:sz w:val="18"/>
        <w:szCs w:val="18"/>
      </w:rPr>
    </w:pPr>
    <w:fldSimple w:instr=" FILENAME   \* MERGEFORMAT ">
      <w:r w:rsidR="00EF1404">
        <w:rPr>
          <w:rFonts w:ascii="Arial" w:hAnsi="Arial" w:cs="Arial"/>
          <w:noProof/>
          <w:sz w:val="18"/>
          <w:szCs w:val="18"/>
        </w:rPr>
        <w:t>3 Application Form for Electoral Staff Database (C) ALL</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35A4" w:rsidRDefault="00BD35A4">
      <w:r>
        <w:separator/>
      </w:r>
    </w:p>
  </w:footnote>
  <w:footnote w:type="continuationSeparator" w:id="0">
    <w:p w:rsidR="00BD35A4" w:rsidRDefault="00BD35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E6475"/>
    <w:multiLevelType w:val="singleLevel"/>
    <w:tmpl w:val="41A829F4"/>
    <w:lvl w:ilvl="0">
      <w:start w:val="32"/>
      <w:numFmt w:val="decimal"/>
      <w:lvlText w:val="%1"/>
      <w:lvlJc w:val="left"/>
      <w:pPr>
        <w:tabs>
          <w:tab w:val="num" w:pos="360"/>
        </w:tabs>
        <w:ind w:left="0" w:firstLine="0"/>
      </w:pPr>
      <w:rPr>
        <w:rFonts w:hint="default"/>
      </w:rPr>
    </w:lvl>
  </w:abstractNum>
  <w:abstractNum w:abstractNumId="1">
    <w:nsid w:val="03DD6E7B"/>
    <w:multiLevelType w:val="hybridMultilevel"/>
    <w:tmpl w:val="5CAED2DA"/>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1B0828C5"/>
    <w:multiLevelType w:val="hybridMultilevel"/>
    <w:tmpl w:val="77E27BF8"/>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2D432369"/>
    <w:multiLevelType w:val="hybridMultilevel"/>
    <w:tmpl w:val="44B2F2B4"/>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466F59E9"/>
    <w:multiLevelType w:val="singleLevel"/>
    <w:tmpl w:val="0366A58E"/>
    <w:lvl w:ilvl="0">
      <w:start w:val="82"/>
      <w:numFmt w:val="decimal"/>
      <w:lvlText w:val="%1"/>
      <w:lvlJc w:val="left"/>
      <w:pPr>
        <w:tabs>
          <w:tab w:val="num" w:pos="360"/>
        </w:tabs>
        <w:ind w:left="360" w:hanging="360"/>
      </w:pPr>
      <w:rPr>
        <w:rFonts w:hint="default"/>
      </w:rPr>
    </w:lvl>
  </w:abstractNum>
  <w:abstractNum w:abstractNumId="5">
    <w:nsid w:val="4DC24441"/>
    <w:multiLevelType w:val="singleLevel"/>
    <w:tmpl w:val="7FC04D9A"/>
    <w:lvl w:ilvl="0">
      <w:start w:val="27"/>
      <w:numFmt w:val="decimal"/>
      <w:lvlText w:val="%1"/>
      <w:lvlJc w:val="left"/>
      <w:pPr>
        <w:tabs>
          <w:tab w:val="num" w:pos="360"/>
        </w:tabs>
        <w:ind w:left="360" w:hanging="360"/>
      </w:pPr>
      <w:rPr>
        <w:rFonts w:hint="default"/>
      </w:rPr>
    </w:lvl>
  </w:abstractNum>
  <w:abstractNum w:abstractNumId="6">
    <w:nsid w:val="5D501DCC"/>
    <w:multiLevelType w:val="hybridMultilevel"/>
    <w:tmpl w:val="9B6E7182"/>
    <w:lvl w:ilvl="0" w:tplc="0809000B">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657345B1"/>
    <w:multiLevelType w:val="singleLevel"/>
    <w:tmpl w:val="24729B92"/>
    <w:lvl w:ilvl="0">
      <w:start w:val="1"/>
      <w:numFmt w:val="lowerLetter"/>
      <w:lvlText w:val="(%1)"/>
      <w:lvlJc w:val="left"/>
      <w:pPr>
        <w:tabs>
          <w:tab w:val="num" w:pos="1440"/>
        </w:tabs>
        <w:ind w:left="1440" w:hanging="720"/>
      </w:pPr>
      <w:rPr>
        <w:rFonts w:hint="default"/>
        <w:u w:val="none"/>
      </w:rPr>
    </w:lvl>
  </w:abstractNum>
  <w:abstractNum w:abstractNumId="8">
    <w:nsid w:val="66201AE4"/>
    <w:multiLevelType w:val="singleLevel"/>
    <w:tmpl w:val="BECE91A6"/>
    <w:lvl w:ilvl="0">
      <w:start w:val="2"/>
      <w:numFmt w:val="decimal"/>
      <w:lvlText w:val="%1"/>
      <w:lvlJc w:val="left"/>
      <w:pPr>
        <w:tabs>
          <w:tab w:val="num" w:pos="360"/>
        </w:tabs>
        <w:ind w:left="360" w:hanging="360"/>
      </w:pPr>
      <w:rPr>
        <w:rFonts w:hint="default"/>
      </w:rPr>
    </w:lvl>
  </w:abstractNum>
  <w:abstractNum w:abstractNumId="9">
    <w:nsid w:val="681A752B"/>
    <w:multiLevelType w:val="singleLevel"/>
    <w:tmpl w:val="72406192"/>
    <w:lvl w:ilvl="0">
      <w:start w:val="1542"/>
      <w:numFmt w:val="decimalZero"/>
      <w:lvlText w:val="%1"/>
      <w:lvlJc w:val="left"/>
      <w:pPr>
        <w:tabs>
          <w:tab w:val="num" w:pos="360"/>
        </w:tabs>
        <w:ind w:left="0" w:firstLine="0"/>
      </w:pPr>
      <w:rPr>
        <w:rFonts w:hint="default"/>
      </w:rPr>
    </w:lvl>
  </w:abstractNum>
  <w:abstractNum w:abstractNumId="10">
    <w:nsid w:val="698D1F2F"/>
    <w:multiLevelType w:val="singleLevel"/>
    <w:tmpl w:val="00923586"/>
    <w:lvl w:ilvl="0">
      <w:start w:val="23"/>
      <w:numFmt w:val="decimal"/>
      <w:lvlText w:val="%1"/>
      <w:lvlJc w:val="left"/>
      <w:pPr>
        <w:tabs>
          <w:tab w:val="num" w:pos="360"/>
        </w:tabs>
        <w:ind w:left="0" w:firstLine="0"/>
      </w:pPr>
      <w:rPr>
        <w:rFonts w:hint="default"/>
      </w:rPr>
    </w:lvl>
  </w:abstractNum>
  <w:abstractNum w:abstractNumId="11">
    <w:nsid w:val="6F153BB3"/>
    <w:multiLevelType w:val="singleLevel"/>
    <w:tmpl w:val="EDEE8982"/>
    <w:lvl w:ilvl="0">
      <w:start w:val="22"/>
      <w:numFmt w:val="decimal"/>
      <w:lvlText w:val="%1"/>
      <w:lvlJc w:val="left"/>
      <w:pPr>
        <w:tabs>
          <w:tab w:val="num" w:pos="360"/>
        </w:tabs>
        <w:ind w:left="0" w:firstLine="0"/>
      </w:pPr>
      <w:rPr>
        <w:rFonts w:hint="default"/>
      </w:rPr>
    </w:lvl>
  </w:abstractNum>
  <w:abstractNum w:abstractNumId="12">
    <w:nsid w:val="77A94ECA"/>
    <w:multiLevelType w:val="singleLevel"/>
    <w:tmpl w:val="DF70800C"/>
    <w:lvl w:ilvl="0">
      <w:start w:val="2"/>
      <w:numFmt w:val="decimal"/>
      <w:lvlText w:val="%1"/>
      <w:lvlJc w:val="left"/>
      <w:pPr>
        <w:tabs>
          <w:tab w:val="num" w:pos="360"/>
        </w:tabs>
        <w:ind w:left="360" w:hanging="360"/>
      </w:pPr>
      <w:rPr>
        <w:rFonts w:hint="default"/>
      </w:rPr>
    </w:lvl>
  </w:abstractNum>
  <w:abstractNum w:abstractNumId="13">
    <w:nsid w:val="79807C2D"/>
    <w:multiLevelType w:val="singleLevel"/>
    <w:tmpl w:val="5BCE8796"/>
    <w:lvl w:ilvl="0">
      <w:start w:val="2"/>
      <w:numFmt w:val="decimal"/>
      <w:lvlText w:val="%1"/>
      <w:lvlJc w:val="left"/>
      <w:pPr>
        <w:tabs>
          <w:tab w:val="num" w:pos="360"/>
        </w:tabs>
        <w:ind w:left="360" w:hanging="360"/>
      </w:pPr>
      <w:rPr>
        <w:rFonts w:hint="default"/>
      </w:rPr>
    </w:lvl>
  </w:abstractNum>
  <w:abstractNum w:abstractNumId="14">
    <w:nsid w:val="7A47560B"/>
    <w:multiLevelType w:val="singleLevel"/>
    <w:tmpl w:val="43F0DD4A"/>
    <w:lvl w:ilvl="0">
      <w:start w:val="2"/>
      <w:numFmt w:val="decimal"/>
      <w:lvlText w:val="%1"/>
      <w:lvlJc w:val="left"/>
      <w:pPr>
        <w:tabs>
          <w:tab w:val="num" w:pos="360"/>
        </w:tabs>
        <w:ind w:left="0" w:firstLine="0"/>
      </w:pPr>
      <w:rPr>
        <w:rFonts w:hint="default"/>
      </w:rPr>
    </w:lvl>
  </w:abstractNum>
  <w:abstractNum w:abstractNumId="15">
    <w:nsid w:val="7BF82C3E"/>
    <w:multiLevelType w:val="singleLevel"/>
    <w:tmpl w:val="E4ECAD82"/>
    <w:lvl w:ilvl="0">
      <w:start w:val="1"/>
      <w:numFmt w:val="decimal"/>
      <w:lvlText w:val="%1."/>
      <w:lvlJc w:val="left"/>
      <w:pPr>
        <w:tabs>
          <w:tab w:val="num" w:pos="720"/>
        </w:tabs>
        <w:ind w:left="720" w:hanging="720"/>
      </w:pPr>
      <w:rPr>
        <w:rFonts w:hint="default"/>
      </w:rPr>
    </w:lvl>
  </w:abstractNum>
  <w:num w:numId="1">
    <w:abstractNumId w:val="5"/>
  </w:num>
  <w:num w:numId="2">
    <w:abstractNumId w:val="12"/>
  </w:num>
  <w:num w:numId="3">
    <w:abstractNumId w:val="10"/>
  </w:num>
  <w:num w:numId="4">
    <w:abstractNumId w:val="14"/>
  </w:num>
  <w:num w:numId="5">
    <w:abstractNumId w:val="13"/>
  </w:num>
  <w:num w:numId="6">
    <w:abstractNumId w:val="0"/>
  </w:num>
  <w:num w:numId="7">
    <w:abstractNumId w:val="9"/>
  </w:num>
  <w:num w:numId="8">
    <w:abstractNumId w:val="4"/>
  </w:num>
  <w:num w:numId="9">
    <w:abstractNumId w:val="11"/>
  </w:num>
  <w:num w:numId="10">
    <w:abstractNumId w:val="8"/>
  </w:num>
  <w:num w:numId="11">
    <w:abstractNumId w:val="7"/>
  </w:num>
  <w:num w:numId="12">
    <w:abstractNumId w:val="15"/>
  </w:num>
  <w:num w:numId="13">
    <w:abstractNumId w:val="1"/>
  </w:num>
  <w:num w:numId="14">
    <w:abstractNumId w:val="6"/>
  </w:num>
  <w:num w:numId="15">
    <w:abstractNumId w:val="2"/>
  </w:num>
  <w:num w:numId="1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hideGrammaticalErrors/>
  <w:proofState w:spelling="clean" w:grammar="clean"/>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553EF0"/>
    <w:rsid w:val="00010ACB"/>
    <w:rsid w:val="00012459"/>
    <w:rsid w:val="00017061"/>
    <w:rsid w:val="0004270E"/>
    <w:rsid w:val="000927D2"/>
    <w:rsid w:val="000B12E1"/>
    <w:rsid w:val="000C1544"/>
    <w:rsid w:val="000D30C4"/>
    <w:rsid w:val="00112E83"/>
    <w:rsid w:val="00116C5D"/>
    <w:rsid w:val="00151426"/>
    <w:rsid w:val="00177A94"/>
    <w:rsid w:val="00194D73"/>
    <w:rsid w:val="00194E13"/>
    <w:rsid w:val="001B7D11"/>
    <w:rsid w:val="001C2DDE"/>
    <w:rsid w:val="001F2E10"/>
    <w:rsid w:val="001F4FF8"/>
    <w:rsid w:val="002203EA"/>
    <w:rsid w:val="0022125B"/>
    <w:rsid w:val="00223864"/>
    <w:rsid w:val="00230704"/>
    <w:rsid w:val="00253FBF"/>
    <w:rsid w:val="00257042"/>
    <w:rsid w:val="0028333C"/>
    <w:rsid w:val="00286690"/>
    <w:rsid w:val="002A7087"/>
    <w:rsid w:val="003152C7"/>
    <w:rsid w:val="0032267B"/>
    <w:rsid w:val="00342134"/>
    <w:rsid w:val="0036625E"/>
    <w:rsid w:val="003835F6"/>
    <w:rsid w:val="003852D0"/>
    <w:rsid w:val="003A50E8"/>
    <w:rsid w:val="00412457"/>
    <w:rsid w:val="0045317D"/>
    <w:rsid w:val="004B04BE"/>
    <w:rsid w:val="004E5381"/>
    <w:rsid w:val="004F4B48"/>
    <w:rsid w:val="00530988"/>
    <w:rsid w:val="0053779E"/>
    <w:rsid w:val="0054104B"/>
    <w:rsid w:val="0054518C"/>
    <w:rsid w:val="00546DBB"/>
    <w:rsid w:val="00546F76"/>
    <w:rsid w:val="00547EB7"/>
    <w:rsid w:val="00553EF0"/>
    <w:rsid w:val="0056055E"/>
    <w:rsid w:val="00597166"/>
    <w:rsid w:val="005B1066"/>
    <w:rsid w:val="005B6B90"/>
    <w:rsid w:val="005B6BFF"/>
    <w:rsid w:val="005E3F58"/>
    <w:rsid w:val="005E55C0"/>
    <w:rsid w:val="005F2422"/>
    <w:rsid w:val="005F2ACB"/>
    <w:rsid w:val="00610B03"/>
    <w:rsid w:val="006246F6"/>
    <w:rsid w:val="00632B04"/>
    <w:rsid w:val="00645AFB"/>
    <w:rsid w:val="0066031F"/>
    <w:rsid w:val="00675DEC"/>
    <w:rsid w:val="006904E2"/>
    <w:rsid w:val="006A05C8"/>
    <w:rsid w:val="006C31F1"/>
    <w:rsid w:val="006D2C61"/>
    <w:rsid w:val="006D3C10"/>
    <w:rsid w:val="006D4615"/>
    <w:rsid w:val="00705C0D"/>
    <w:rsid w:val="00723064"/>
    <w:rsid w:val="00732F6F"/>
    <w:rsid w:val="0074624B"/>
    <w:rsid w:val="007505B8"/>
    <w:rsid w:val="007638B7"/>
    <w:rsid w:val="00781B57"/>
    <w:rsid w:val="00790A28"/>
    <w:rsid w:val="0079378E"/>
    <w:rsid w:val="007A5E7C"/>
    <w:rsid w:val="00802B12"/>
    <w:rsid w:val="008064E8"/>
    <w:rsid w:val="00822979"/>
    <w:rsid w:val="008409A8"/>
    <w:rsid w:val="00853E3B"/>
    <w:rsid w:val="008802D2"/>
    <w:rsid w:val="008C606A"/>
    <w:rsid w:val="008E68AD"/>
    <w:rsid w:val="008F5137"/>
    <w:rsid w:val="00911C32"/>
    <w:rsid w:val="009256D8"/>
    <w:rsid w:val="00945052"/>
    <w:rsid w:val="00970B0B"/>
    <w:rsid w:val="009E1F86"/>
    <w:rsid w:val="009F641C"/>
    <w:rsid w:val="00A10C14"/>
    <w:rsid w:val="00A2688E"/>
    <w:rsid w:val="00A321B6"/>
    <w:rsid w:val="00A72628"/>
    <w:rsid w:val="00A76BE8"/>
    <w:rsid w:val="00AA2646"/>
    <w:rsid w:val="00AC4272"/>
    <w:rsid w:val="00B23F57"/>
    <w:rsid w:val="00B965C0"/>
    <w:rsid w:val="00BB07F1"/>
    <w:rsid w:val="00BD16AE"/>
    <w:rsid w:val="00BD35A4"/>
    <w:rsid w:val="00BE12D2"/>
    <w:rsid w:val="00C217E9"/>
    <w:rsid w:val="00C31B49"/>
    <w:rsid w:val="00C33B6E"/>
    <w:rsid w:val="00C730F7"/>
    <w:rsid w:val="00C77EB8"/>
    <w:rsid w:val="00CC450D"/>
    <w:rsid w:val="00D45974"/>
    <w:rsid w:val="00D47D36"/>
    <w:rsid w:val="00D52C5A"/>
    <w:rsid w:val="00D620C5"/>
    <w:rsid w:val="00E06DA2"/>
    <w:rsid w:val="00E25492"/>
    <w:rsid w:val="00E42AFC"/>
    <w:rsid w:val="00E46D7F"/>
    <w:rsid w:val="00E66A8D"/>
    <w:rsid w:val="00E77F0D"/>
    <w:rsid w:val="00E92076"/>
    <w:rsid w:val="00E92E80"/>
    <w:rsid w:val="00EA3981"/>
    <w:rsid w:val="00EA59D2"/>
    <w:rsid w:val="00EF1404"/>
    <w:rsid w:val="00EF7B43"/>
    <w:rsid w:val="00F14441"/>
    <w:rsid w:val="00F50676"/>
    <w:rsid w:val="00F63AFE"/>
    <w:rsid w:val="00F75FE4"/>
    <w:rsid w:val="00F8504C"/>
    <w:rsid w:val="00F87F02"/>
    <w:rsid w:val="00FA414B"/>
    <w:rsid w:val="00FB495E"/>
    <w:rsid w:val="00FE0F26"/>
    <w:rsid w:val="00FF0426"/>
    <w:rsid w:val="00FF710C"/>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hapeDefaults>
    <o:shapedefaults v:ext="edit" spidmax="1026" style="mso-position-horizontal:left"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7D36"/>
    <w:rPr>
      <w:sz w:val="24"/>
    </w:rPr>
  </w:style>
  <w:style w:type="paragraph" w:styleId="Heading1">
    <w:name w:val="heading 1"/>
    <w:basedOn w:val="Normal"/>
    <w:next w:val="Normal"/>
    <w:qFormat/>
    <w:rsid w:val="00D47D36"/>
    <w:pPr>
      <w:keepNext/>
      <w:outlineLvl w:val="0"/>
    </w:pPr>
  </w:style>
  <w:style w:type="paragraph" w:styleId="Heading2">
    <w:name w:val="heading 2"/>
    <w:basedOn w:val="Normal"/>
    <w:next w:val="Normal"/>
    <w:qFormat/>
    <w:rsid w:val="00D47D36"/>
    <w:pPr>
      <w:keepNext/>
      <w:jc w:val="right"/>
      <w:outlineLvl w:val="1"/>
    </w:pPr>
    <w:rPr>
      <w:sz w:val="32"/>
    </w:rPr>
  </w:style>
  <w:style w:type="paragraph" w:styleId="Heading3">
    <w:name w:val="heading 3"/>
    <w:basedOn w:val="Normal"/>
    <w:next w:val="Normal"/>
    <w:qFormat/>
    <w:rsid w:val="00D47D36"/>
    <w:pPr>
      <w:keepNext/>
      <w:jc w:val="right"/>
      <w:outlineLvl w:val="2"/>
    </w:pPr>
    <w:rPr>
      <w:sz w:val="28"/>
    </w:rPr>
  </w:style>
  <w:style w:type="paragraph" w:styleId="Heading4">
    <w:name w:val="heading 4"/>
    <w:basedOn w:val="Normal"/>
    <w:next w:val="Normal"/>
    <w:qFormat/>
    <w:rsid w:val="00D47D36"/>
    <w:pPr>
      <w:keepNext/>
      <w:jc w:val="both"/>
      <w:outlineLvl w:val="3"/>
    </w:pPr>
    <w:rPr>
      <w:b/>
    </w:rPr>
  </w:style>
  <w:style w:type="paragraph" w:styleId="Heading5">
    <w:name w:val="heading 5"/>
    <w:basedOn w:val="Normal"/>
    <w:next w:val="Normal"/>
    <w:qFormat/>
    <w:rsid w:val="00D47D36"/>
    <w:pPr>
      <w:keepNext/>
      <w:outlineLvl w:val="4"/>
    </w:pPr>
    <w:rPr>
      <w:b/>
      <w:sz w:val="20"/>
    </w:rPr>
  </w:style>
  <w:style w:type="paragraph" w:styleId="Heading6">
    <w:name w:val="heading 6"/>
    <w:basedOn w:val="Normal"/>
    <w:next w:val="Normal"/>
    <w:qFormat/>
    <w:rsid w:val="00D47D36"/>
    <w:pPr>
      <w:keepNext/>
      <w:outlineLvl w:val="5"/>
    </w:pPr>
    <w:rPr>
      <w:rFonts w:ascii="Arial" w:hAnsi="Arial"/>
      <w:b/>
      <w:sz w:val="22"/>
    </w:rPr>
  </w:style>
  <w:style w:type="paragraph" w:styleId="Heading7">
    <w:name w:val="heading 7"/>
    <w:basedOn w:val="Normal"/>
    <w:next w:val="Normal"/>
    <w:qFormat/>
    <w:rsid w:val="00D47D36"/>
    <w:pPr>
      <w:keepNext/>
      <w:jc w:val="both"/>
      <w:outlineLvl w:val="6"/>
    </w:pPr>
    <w:rPr>
      <w:rFonts w:ascii="Arial" w:hAnsi="Arial"/>
      <w:b/>
      <w:sz w:val="22"/>
    </w:rPr>
  </w:style>
  <w:style w:type="paragraph" w:styleId="Heading8">
    <w:name w:val="heading 8"/>
    <w:basedOn w:val="Normal"/>
    <w:next w:val="Normal"/>
    <w:qFormat/>
    <w:rsid w:val="00D47D36"/>
    <w:pPr>
      <w:keepNext/>
      <w:ind w:left="4320"/>
      <w:jc w:val="both"/>
      <w:outlineLvl w:val="7"/>
    </w:pPr>
    <w:rPr>
      <w:rFonts w:ascii="Arial" w:hAnsi="Arial"/>
      <w:b/>
      <w:noProof/>
      <w:sz w:val="20"/>
    </w:rPr>
  </w:style>
  <w:style w:type="paragraph" w:styleId="Heading9">
    <w:name w:val="heading 9"/>
    <w:basedOn w:val="Normal"/>
    <w:next w:val="Normal"/>
    <w:qFormat/>
    <w:rsid w:val="00D47D36"/>
    <w:pPr>
      <w:keepNext/>
      <w:tabs>
        <w:tab w:val="left" w:pos="4320"/>
      </w:tabs>
      <w:outlineLvl w:val="8"/>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47D36"/>
    <w:pPr>
      <w:framePr w:w="7920" w:h="1980" w:hRule="exact" w:hSpace="180" w:wrap="auto" w:hAnchor="page" w:xAlign="center" w:yAlign="bottom"/>
      <w:ind w:left="2880"/>
    </w:pPr>
  </w:style>
  <w:style w:type="character" w:styleId="Hyperlink">
    <w:name w:val="Hyperlink"/>
    <w:basedOn w:val="DefaultParagraphFont"/>
    <w:rsid w:val="00D47D36"/>
    <w:rPr>
      <w:color w:val="0000FF"/>
      <w:u w:val="single"/>
    </w:rPr>
  </w:style>
  <w:style w:type="paragraph" w:styleId="Title">
    <w:name w:val="Title"/>
    <w:basedOn w:val="Normal"/>
    <w:qFormat/>
    <w:rsid w:val="00D47D36"/>
    <w:pPr>
      <w:jc w:val="center"/>
    </w:pPr>
    <w:rPr>
      <w:rFonts w:ascii="Arial" w:hAnsi="Arial"/>
      <w:b/>
      <w:sz w:val="22"/>
    </w:rPr>
  </w:style>
  <w:style w:type="paragraph" w:styleId="BodyTextIndent">
    <w:name w:val="Body Text Indent"/>
    <w:basedOn w:val="Normal"/>
    <w:rsid w:val="00D47D36"/>
    <w:pPr>
      <w:ind w:left="900" w:hanging="900"/>
      <w:jc w:val="both"/>
    </w:pPr>
    <w:rPr>
      <w:rFonts w:ascii="Arial" w:hAnsi="Arial"/>
      <w:sz w:val="20"/>
    </w:rPr>
  </w:style>
  <w:style w:type="paragraph" w:styleId="BodyTextIndent2">
    <w:name w:val="Body Text Indent 2"/>
    <w:basedOn w:val="Normal"/>
    <w:rsid w:val="00D47D36"/>
    <w:pPr>
      <w:ind w:left="900"/>
      <w:jc w:val="both"/>
    </w:pPr>
    <w:rPr>
      <w:rFonts w:ascii="Arial" w:hAnsi="Arial"/>
      <w:sz w:val="20"/>
    </w:rPr>
  </w:style>
  <w:style w:type="paragraph" w:styleId="Subtitle">
    <w:name w:val="Subtitle"/>
    <w:basedOn w:val="Normal"/>
    <w:qFormat/>
    <w:rsid w:val="00D47D36"/>
    <w:pPr>
      <w:jc w:val="both"/>
    </w:pPr>
    <w:rPr>
      <w:rFonts w:ascii="Arial" w:hAnsi="Arial"/>
      <w:b/>
      <w:noProof/>
      <w:sz w:val="22"/>
      <w:u w:val="double"/>
    </w:rPr>
  </w:style>
  <w:style w:type="paragraph" w:styleId="BodyText">
    <w:name w:val="Body Text"/>
    <w:basedOn w:val="Normal"/>
    <w:rsid w:val="00D47D36"/>
    <w:pPr>
      <w:jc w:val="both"/>
    </w:pPr>
    <w:rPr>
      <w:u w:val="single"/>
    </w:rPr>
  </w:style>
  <w:style w:type="character" w:styleId="FollowedHyperlink">
    <w:name w:val="FollowedHyperlink"/>
    <w:basedOn w:val="DefaultParagraphFont"/>
    <w:rsid w:val="00D47D36"/>
    <w:rPr>
      <w:color w:val="800080"/>
      <w:u w:val="single"/>
    </w:rPr>
  </w:style>
  <w:style w:type="paragraph" w:styleId="FootnoteText">
    <w:name w:val="footnote text"/>
    <w:basedOn w:val="Normal"/>
    <w:semiHidden/>
    <w:rsid w:val="00D47D36"/>
    <w:rPr>
      <w:sz w:val="20"/>
    </w:rPr>
  </w:style>
  <w:style w:type="character" w:styleId="FootnoteReference">
    <w:name w:val="footnote reference"/>
    <w:basedOn w:val="DefaultParagraphFont"/>
    <w:semiHidden/>
    <w:rsid w:val="00D47D36"/>
    <w:rPr>
      <w:vertAlign w:val="superscript"/>
    </w:rPr>
  </w:style>
  <w:style w:type="paragraph" w:styleId="Header">
    <w:name w:val="header"/>
    <w:basedOn w:val="Normal"/>
    <w:rsid w:val="00D47D36"/>
    <w:pPr>
      <w:tabs>
        <w:tab w:val="center" w:pos="4153"/>
        <w:tab w:val="right" w:pos="8306"/>
      </w:tabs>
    </w:pPr>
  </w:style>
  <w:style w:type="paragraph" w:styleId="Footer">
    <w:name w:val="footer"/>
    <w:basedOn w:val="Normal"/>
    <w:rsid w:val="00D47D36"/>
    <w:pPr>
      <w:tabs>
        <w:tab w:val="center" w:pos="4153"/>
        <w:tab w:val="right" w:pos="8306"/>
      </w:tabs>
    </w:pPr>
  </w:style>
  <w:style w:type="character" w:styleId="Emphasis">
    <w:name w:val="Emphasis"/>
    <w:basedOn w:val="DefaultParagraphFont"/>
    <w:qFormat/>
    <w:rsid w:val="003152C7"/>
    <w:rPr>
      <w:i/>
      <w:iCs/>
    </w:rPr>
  </w:style>
  <w:style w:type="table" w:styleId="TableGrid">
    <w:name w:val="Table Grid"/>
    <w:basedOn w:val="TableNormal"/>
    <w:rsid w:val="00FB49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8C60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alison.johnson@moray.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TEMPLATE.6\LET-A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LET-AF</Template>
  <TotalTime>0</TotalTime>
  <Pages>4</Pages>
  <Words>1703</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Election Staff Database Questionnaire</vt:lpstr>
    </vt:vector>
  </TitlesOfParts>
  <Company>The Moray Council</Company>
  <LinksUpToDate>false</LinksUpToDate>
  <CharactersWithSpaces>10806</CharactersWithSpaces>
  <SharedDoc>false</SharedDoc>
  <HLinks>
    <vt:vector size="6" baseType="variant">
      <vt:variant>
        <vt:i4>983078</vt:i4>
      </vt:variant>
      <vt:variant>
        <vt:i4>0</vt:i4>
      </vt:variant>
      <vt:variant>
        <vt:i4>0</vt:i4>
      </vt:variant>
      <vt:variant>
        <vt:i4>5</vt:i4>
      </vt:variant>
      <vt:variant>
        <vt:lpwstr>mailto:alison.johnson@moray.gov.uk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Election Staff Database Questionnaire</dc:title>
  <dc:subject>Elections</dc:subject>
  <dc:creator>Alison Johnson</dc:creator>
  <cp:lastModifiedBy>mackiesh</cp:lastModifiedBy>
  <cp:revision>3</cp:revision>
  <cp:lastPrinted>2011-10-05T08:29:00Z</cp:lastPrinted>
  <dcterms:created xsi:type="dcterms:W3CDTF">2017-01-04T17:00:00Z</dcterms:created>
  <dcterms:modified xsi:type="dcterms:W3CDTF">2017-01-13T08:40:00Z</dcterms:modified>
</cp:coreProperties>
</file>